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876" w:rsidRPr="00365321" w:rsidRDefault="007D2876" w:rsidP="007D2876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7D2876" w:rsidRPr="00365321" w:rsidRDefault="007D2876" w:rsidP="007D2876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7D2876" w:rsidRPr="00365321" w:rsidRDefault="007D2876" w:rsidP="007D2876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7D2876" w:rsidRPr="00365321" w:rsidRDefault="007D2876" w:rsidP="007D2876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7D2876" w:rsidRPr="00365321" w:rsidRDefault="007D2876" w:rsidP="007D287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7D2876" w:rsidRPr="00664516" w:rsidRDefault="007D2876" w:rsidP="007D287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7D2876" w:rsidRPr="00664516" w:rsidRDefault="007D2876" w:rsidP="007D287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7D2876" w:rsidRPr="00664516" w:rsidRDefault="007D2876" w:rsidP="007D287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7D2876" w:rsidRPr="00664516" w:rsidRDefault="007D2876" w:rsidP="007D287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876" w:rsidRPr="00664516" w:rsidRDefault="007D2876" w:rsidP="007D287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7D2876" w:rsidRPr="00664516" w:rsidRDefault="007D2876" w:rsidP="007D287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7D2876" w:rsidRPr="00664516" w:rsidRDefault="007D2876" w:rsidP="007D287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7D2876" w:rsidRPr="00664516" w:rsidRDefault="007D2876" w:rsidP="007D287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7D2876" w:rsidRPr="00C96620" w:rsidRDefault="007D2876" w:rsidP="007D287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7D2876" w:rsidRPr="00637460" w:rsidRDefault="007D2876" w:rsidP="007D287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7D2876" w:rsidRPr="00637460" w:rsidRDefault="007D2876" w:rsidP="007D287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Б1.В.07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Менеджмент»</w:t>
      </w: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55444" w:rsidRPr="00637460" w:rsidRDefault="007D2876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5444" w:rsidRPr="00637460" w:rsidRDefault="00455444" w:rsidP="0045544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bCs/>
          <w:color w:val="000000" w:themeColor="text1"/>
          <w:sz w:val="20"/>
        </w:rPr>
        <w:t>Данина Т.М., к.э.н., доц.</w:t>
      </w: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7D2876">
        <w:rPr>
          <w:color w:val="000000" w:themeColor="text1"/>
          <w:sz w:val="20"/>
        </w:rPr>
        <w:t>3</w:t>
      </w:r>
      <w:bookmarkStart w:id="0" w:name="_GoBack"/>
      <w:bookmarkEnd w:id="0"/>
      <w:r w:rsidRPr="00637460">
        <w:rPr>
          <w:color w:val="000000" w:themeColor="text1"/>
          <w:sz w:val="20"/>
        </w:rPr>
        <w:br w:type="page"/>
      </w:r>
    </w:p>
    <w:p w:rsidR="00455444" w:rsidRPr="00637460" w:rsidRDefault="00455444" w:rsidP="00455444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lastRenderedPageBreak/>
        <w:t>1. Цели и задачи дисциплины</w:t>
      </w:r>
    </w:p>
    <w:p w:rsidR="00455444" w:rsidRPr="00637460" w:rsidRDefault="00455444" w:rsidP="00455444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изучение основных концепций и подходов к управлению и самоуправлению организаций, знакомство с методами управления, разработанными наукой и практикой как за рубежом, так и в нашей стране, формирование у обучающихся управленческого мировоззрения, мышления, умений и навыков по принятию и реализации управленческих решений.</w:t>
      </w:r>
    </w:p>
    <w:p w:rsidR="00455444" w:rsidRPr="00637460" w:rsidRDefault="00455444" w:rsidP="00455444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Задачи дисциплины </w:t>
      </w:r>
      <w:r w:rsidRPr="00637460">
        <w:rPr>
          <w:color w:val="000000" w:themeColor="text1"/>
          <w:sz w:val="20"/>
        </w:rPr>
        <w:t>-</w:t>
      </w:r>
      <w:r w:rsidRPr="00637460">
        <w:rPr>
          <w:i/>
          <w:color w:val="000000" w:themeColor="text1"/>
          <w:sz w:val="20"/>
        </w:rPr>
        <w:t xml:space="preserve"> </w:t>
      </w:r>
      <w:r w:rsidRPr="00637460">
        <w:rPr>
          <w:color w:val="000000" w:themeColor="text1"/>
          <w:sz w:val="20"/>
        </w:rPr>
        <w:t>сформировать основы управленческой культуры личности; сформировать умения и навыки использовать теоретические основы, методы менеджмента в сфере решения профессиональных задач.</w:t>
      </w:r>
    </w:p>
    <w:p w:rsidR="00455444" w:rsidRPr="00637460" w:rsidRDefault="00455444" w:rsidP="00455444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color w:val="000000" w:themeColor="text1"/>
        </w:rPr>
      </w:pPr>
    </w:p>
    <w:p w:rsidR="00455444" w:rsidRPr="00637460" w:rsidRDefault="00455444" w:rsidP="00455444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 Место дисциплины в структуре ОП</w:t>
      </w:r>
    </w:p>
    <w:p w:rsidR="00455444" w:rsidRPr="00637460" w:rsidRDefault="00455444" w:rsidP="00455444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Дисциплина «Менеджмент» относится </w:t>
      </w:r>
      <w:r w:rsidRPr="00637460">
        <w:rPr>
          <w:rFonts w:ascii="Times New Roman" w:hAnsi="Times New Roman"/>
          <w:bCs/>
          <w:color w:val="000000" w:themeColor="text1"/>
        </w:rPr>
        <w:t xml:space="preserve">к дисциплинам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Блока 1.  </w:t>
      </w:r>
    </w:p>
    <w:p w:rsidR="00455444" w:rsidRPr="00637460" w:rsidRDefault="00455444" w:rsidP="00455444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455444" w:rsidRPr="00637460" w:rsidRDefault="00455444" w:rsidP="00455444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455444" w:rsidRPr="00637460" w:rsidRDefault="00455444" w:rsidP="00455444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455444" w:rsidRPr="00637460" w:rsidRDefault="00455444" w:rsidP="00455444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профессиональную компетенцию</w:t>
      </w:r>
    </w:p>
    <w:p w:rsidR="00455444" w:rsidRPr="00637460" w:rsidRDefault="00455444" w:rsidP="00455444">
      <w:pPr>
        <w:tabs>
          <w:tab w:val="left" w:pos="900"/>
        </w:tabs>
        <w:suppressAutoHyphens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ПК-2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</w:r>
    </w:p>
    <w:p w:rsidR="00455444" w:rsidRPr="00637460" w:rsidRDefault="00455444" w:rsidP="00455444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</w:p>
    <w:p w:rsidR="00455444" w:rsidRPr="00637460" w:rsidRDefault="00455444" w:rsidP="00455444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455444" w:rsidRPr="00637460" w:rsidRDefault="00455444" w:rsidP="00455444">
      <w:pPr>
        <w:pStyle w:val="aff8"/>
        <w:tabs>
          <w:tab w:val="left" w:pos="900"/>
        </w:tabs>
        <w:suppressAutoHyphens/>
        <w:spacing w:before="0" w:after="0"/>
        <w:ind w:left="0"/>
        <w:jc w:val="both"/>
        <w:rPr>
          <w:color w:val="000000" w:themeColor="text1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3464"/>
        <w:gridCol w:w="4503"/>
      </w:tblGrid>
      <w:tr w:rsidR="00455444" w:rsidRPr="00637460" w:rsidTr="004A57FA">
        <w:trPr>
          <w:tblHeader/>
        </w:trPr>
        <w:tc>
          <w:tcPr>
            <w:tcW w:w="1922" w:type="dxa"/>
          </w:tcPr>
          <w:p w:rsidR="00455444" w:rsidRPr="00637460" w:rsidRDefault="00455444" w:rsidP="00455444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3464" w:type="dxa"/>
          </w:tcPr>
          <w:p w:rsidR="00455444" w:rsidRPr="00637460" w:rsidRDefault="00455444" w:rsidP="00455444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4503" w:type="dxa"/>
          </w:tcPr>
          <w:p w:rsidR="00455444" w:rsidRPr="00637460" w:rsidRDefault="00455444" w:rsidP="00455444">
            <w:pPr>
              <w:tabs>
                <w:tab w:val="left" w:pos="28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455444" w:rsidRPr="00637460" w:rsidTr="004A57FA">
        <w:tc>
          <w:tcPr>
            <w:tcW w:w="1922" w:type="dxa"/>
            <w:vMerge w:val="restart"/>
          </w:tcPr>
          <w:p w:rsidR="00455444" w:rsidRPr="00637460" w:rsidRDefault="00455444" w:rsidP="00455444">
            <w:pPr>
              <w:tabs>
                <w:tab w:val="left" w:pos="900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      </w:r>
          </w:p>
        </w:tc>
        <w:tc>
          <w:tcPr>
            <w:tcW w:w="3464" w:type="dxa"/>
            <w:vMerge w:val="restart"/>
          </w:tcPr>
          <w:p w:rsidR="00455444" w:rsidRPr="00637460" w:rsidRDefault="00455444" w:rsidP="0045544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ПК-2.3.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финансового и производственного потенциала экономических субъектов</w:t>
            </w:r>
          </w:p>
          <w:p w:rsidR="00455444" w:rsidRPr="00637460" w:rsidRDefault="00455444" w:rsidP="00455444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ПК-2.5. Использует результаты анализа при составлении финансовых планов и принятий экономических, финансовых и инвестиционных решений</w:t>
            </w:r>
          </w:p>
        </w:tc>
        <w:tc>
          <w:tcPr>
            <w:tcW w:w="4503" w:type="dxa"/>
          </w:tcPr>
          <w:p w:rsidR="00455444" w:rsidRPr="00637460" w:rsidRDefault="00455444" w:rsidP="00455444">
            <w:pPr>
              <w:tabs>
                <w:tab w:val="left" w:pos="284"/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Знать:</w:t>
            </w:r>
          </w:p>
          <w:p w:rsidR="00455444" w:rsidRPr="00637460" w:rsidRDefault="00455444" w:rsidP="00455444">
            <w:pPr>
              <w:pStyle w:val="38"/>
              <w:numPr>
                <w:ilvl w:val="0"/>
                <w:numId w:val="12"/>
              </w:numPr>
              <w:tabs>
                <w:tab w:val="left" w:pos="284"/>
                <w:tab w:val="left" w:pos="900"/>
                <w:tab w:val="left" w:pos="1134"/>
              </w:tabs>
              <w:ind w:left="0" w:firstLine="0"/>
              <w:rPr>
                <w:i w:val="0"/>
                <w:color w:val="000000" w:themeColor="text1"/>
                <w:sz w:val="20"/>
              </w:rPr>
            </w:pPr>
            <w:r w:rsidRPr="00637460">
              <w:rPr>
                <w:i w:val="0"/>
                <w:color w:val="000000" w:themeColor="text1"/>
                <w:sz w:val="20"/>
              </w:rPr>
              <w:t>научные основы организационно-управленческой деятельности;</w:t>
            </w:r>
          </w:p>
          <w:p w:rsidR="00455444" w:rsidRPr="00637460" w:rsidRDefault="00455444" w:rsidP="00455444">
            <w:pPr>
              <w:pStyle w:val="38"/>
              <w:numPr>
                <w:ilvl w:val="0"/>
                <w:numId w:val="12"/>
              </w:numPr>
              <w:tabs>
                <w:tab w:val="left" w:pos="284"/>
                <w:tab w:val="left" w:pos="900"/>
                <w:tab w:val="left" w:pos="1134"/>
              </w:tabs>
              <w:ind w:left="0" w:firstLine="0"/>
              <w:rPr>
                <w:i w:val="0"/>
                <w:color w:val="000000" w:themeColor="text1"/>
                <w:sz w:val="20"/>
              </w:rPr>
            </w:pPr>
            <w:r w:rsidRPr="00637460">
              <w:rPr>
                <w:i w:val="0"/>
                <w:color w:val="000000" w:themeColor="text1"/>
                <w:sz w:val="20"/>
              </w:rPr>
              <w:t>основные учения и подходы в области основ менеджмент;</w:t>
            </w:r>
          </w:p>
          <w:p w:rsidR="00455444" w:rsidRPr="00637460" w:rsidRDefault="00455444" w:rsidP="00455444">
            <w:pPr>
              <w:numPr>
                <w:ilvl w:val="0"/>
                <w:numId w:val="12"/>
              </w:numPr>
              <w:tabs>
                <w:tab w:val="left" w:pos="284"/>
                <w:tab w:val="left" w:pos="900"/>
                <w:tab w:val="left" w:pos="1134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особенности формирования и использования финансового и производственного потенциала экономических субъектов</w:t>
            </w:r>
          </w:p>
        </w:tc>
      </w:tr>
      <w:tr w:rsidR="00455444" w:rsidRPr="00637460" w:rsidTr="004A57FA">
        <w:tc>
          <w:tcPr>
            <w:tcW w:w="1922" w:type="dxa"/>
            <w:vMerge/>
          </w:tcPr>
          <w:p w:rsidR="00455444" w:rsidRPr="00637460" w:rsidRDefault="00455444" w:rsidP="00455444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3464" w:type="dxa"/>
            <w:vMerge/>
          </w:tcPr>
          <w:p w:rsidR="00455444" w:rsidRPr="00637460" w:rsidRDefault="00455444" w:rsidP="00455444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4503" w:type="dxa"/>
          </w:tcPr>
          <w:p w:rsidR="00455444" w:rsidRPr="00637460" w:rsidRDefault="00455444" w:rsidP="00455444">
            <w:pPr>
              <w:tabs>
                <w:tab w:val="left" w:pos="284"/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Уметь:</w:t>
            </w:r>
          </w:p>
          <w:p w:rsidR="00455444" w:rsidRPr="00637460" w:rsidRDefault="00455444" w:rsidP="00455444">
            <w:pPr>
              <w:pStyle w:val="38"/>
              <w:numPr>
                <w:ilvl w:val="0"/>
                <w:numId w:val="13"/>
              </w:numPr>
              <w:tabs>
                <w:tab w:val="left" w:pos="284"/>
                <w:tab w:val="left" w:pos="427"/>
              </w:tabs>
              <w:ind w:left="0" w:firstLine="0"/>
              <w:rPr>
                <w:i w:val="0"/>
                <w:color w:val="000000" w:themeColor="text1"/>
                <w:sz w:val="20"/>
              </w:rPr>
            </w:pPr>
            <w:r w:rsidRPr="00637460">
              <w:rPr>
                <w:i w:val="0"/>
                <w:color w:val="000000" w:themeColor="text1"/>
                <w:sz w:val="20"/>
              </w:rPr>
              <w:t>использовать источники экономической, социальной, управленческой информации;</w:t>
            </w:r>
          </w:p>
          <w:p w:rsidR="00455444" w:rsidRPr="00637460" w:rsidRDefault="00455444" w:rsidP="00455444">
            <w:pPr>
              <w:pStyle w:val="38"/>
              <w:numPr>
                <w:ilvl w:val="0"/>
                <w:numId w:val="13"/>
              </w:numPr>
              <w:tabs>
                <w:tab w:val="left" w:pos="284"/>
                <w:tab w:val="left" w:pos="427"/>
              </w:tabs>
              <w:ind w:left="0" w:firstLine="0"/>
              <w:rPr>
                <w:i w:val="0"/>
                <w:color w:val="000000" w:themeColor="text1"/>
                <w:sz w:val="20"/>
              </w:rPr>
            </w:pPr>
            <w:r w:rsidRPr="00637460">
              <w:rPr>
                <w:i w:val="0"/>
                <w:color w:val="000000" w:themeColor="text1"/>
                <w:sz w:val="20"/>
              </w:rPr>
              <w:t>организовать работу малого коллектива, рабочей группы;</w:t>
            </w:r>
          </w:p>
          <w:p w:rsidR="00455444" w:rsidRPr="00637460" w:rsidRDefault="00455444" w:rsidP="00455444">
            <w:pPr>
              <w:pStyle w:val="38"/>
              <w:numPr>
                <w:ilvl w:val="0"/>
                <w:numId w:val="13"/>
              </w:numPr>
              <w:tabs>
                <w:tab w:val="left" w:pos="284"/>
                <w:tab w:val="left" w:pos="427"/>
              </w:tabs>
              <w:ind w:left="0" w:firstLine="0"/>
              <w:rPr>
                <w:i w:val="0"/>
                <w:color w:val="000000" w:themeColor="text1"/>
                <w:sz w:val="20"/>
              </w:rPr>
            </w:pPr>
            <w:r w:rsidRPr="00637460">
              <w:rPr>
                <w:i w:val="0"/>
                <w:color w:val="000000" w:themeColor="text1"/>
                <w:sz w:val="20"/>
              </w:rPr>
              <w:t>разрабатывать и реализовывать (предлагать пути реализации) эффективный механизм, обеспечивающий достижение хозяйственных и социальных целей организации;</w:t>
            </w:r>
          </w:p>
          <w:p w:rsidR="00455444" w:rsidRPr="00637460" w:rsidRDefault="00455444" w:rsidP="00455444">
            <w:pPr>
              <w:pStyle w:val="38"/>
              <w:numPr>
                <w:ilvl w:val="0"/>
                <w:numId w:val="13"/>
              </w:numPr>
              <w:tabs>
                <w:tab w:val="left" w:pos="284"/>
                <w:tab w:val="left" w:pos="900"/>
                <w:tab w:val="left" w:pos="1134"/>
              </w:tabs>
              <w:ind w:left="0" w:firstLine="0"/>
              <w:rPr>
                <w:i w:val="0"/>
                <w:color w:val="000000" w:themeColor="text1"/>
                <w:sz w:val="20"/>
              </w:rPr>
            </w:pPr>
            <w:r w:rsidRPr="00637460">
              <w:rPr>
                <w:i w:val="0"/>
                <w:color w:val="000000" w:themeColor="text1"/>
                <w:sz w:val="20"/>
              </w:rPr>
              <w:t>использовать результаты анализа при составлении финансовых планов и принятий экономических, финансовых и инвестиционных решений</w:t>
            </w:r>
          </w:p>
          <w:p w:rsidR="00455444" w:rsidRPr="00637460" w:rsidRDefault="00455444" w:rsidP="00455444">
            <w:pPr>
              <w:pStyle w:val="38"/>
              <w:numPr>
                <w:ilvl w:val="0"/>
                <w:numId w:val="13"/>
              </w:numPr>
              <w:tabs>
                <w:tab w:val="left" w:pos="284"/>
                <w:tab w:val="left" w:pos="427"/>
              </w:tabs>
              <w:ind w:left="0" w:firstLine="0"/>
              <w:rPr>
                <w:i w:val="0"/>
                <w:color w:val="000000" w:themeColor="text1"/>
                <w:sz w:val="20"/>
              </w:rPr>
            </w:pPr>
            <w:r w:rsidRPr="00637460">
              <w:rPr>
                <w:i w:val="0"/>
                <w:color w:val="000000" w:themeColor="text1"/>
                <w:sz w:val="20"/>
              </w:rPr>
              <w:t>проявлять готовность к приобретению новых знаний по менеджменту, используя современные информационные образовательные технологии;</w:t>
            </w:r>
          </w:p>
        </w:tc>
      </w:tr>
      <w:tr w:rsidR="00455444" w:rsidRPr="00637460" w:rsidTr="004A57FA">
        <w:tc>
          <w:tcPr>
            <w:tcW w:w="1922" w:type="dxa"/>
            <w:vMerge/>
          </w:tcPr>
          <w:p w:rsidR="00455444" w:rsidRPr="00637460" w:rsidRDefault="00455444" w:rsidP="00455444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3464" w:type="dxa"/>
            <w:vMerge/>
          </w:tcPr>
          <w:p w:rsidR="00455444" w:rsidRPr="00637460" w:rsidRDefault="00455444" w:rsidP="00455444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4503" w:type="dxa"/>
          </w:tcPr>
          <w:p w:rsidR="00455444" w:rsidRPr="00637460" w:rsidRDefault="00455444" w:rsidP="00455444">
            <w:pPr>
              <w:tabs>
                <w:tab w:val="left" w:pos="284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Владеть:</w:t>
            </w:r>
          </w:p>
          <w:p w:rsidR="00455444" w:rsidRPr="00637460" w:rsidRDefault="00455444" w:rsidP="00455444">
            <w:pPr>
              <w:pStyle w:val="38"/>
              <w:numPr>
                <w:ilvl w:val="0"/>
                <w:numId w:val="17"/>
              </w:numPr>
              <w:tabs>
                <w:tab w:val="clear" w:pos="720"/>
                <w:tab w:val="left" w:pos="284"/>
                <w:tab w:val="left" w:pos="427"/>
                <w:tab w:val="left" w:pos="900"/>
                <w:tab w:val="left" w:pos="1134"/>
              </w:tabs>
              <w:ind w:left="0" w:firstLine="0"/>
              <w:rPr>
                <w:i w:val="0"/>
                <w:color w:val="000000" w:themeColor="text1"/>
                <w:sz w:val="20"/>
              </w:rPr>
            </w:pPr>
            <w:r w:rsidRPr="00637460">
              <w:rPr>
                <w:i w:val="0"/>
                <w:color w:val="000000" w:themeColor="text1"/>
                <w:sz w:val="20"/>
              </w:rPr>
              <w:t>навыками самостоятельной работы, самоорганизации выполнения поручений;</w:t>
            </w:r>
          </w:p>
          <w:p w:rsidR="00455444" w:rsidRPr="00637460" w:rsidRDefault="00455444" w:rsidP="00455444">
            <w:pPr>
              <w:pStyle w:val="38"/>
              <w:numPr>
                <w:ilvl w:val="0"/>
                <w:numId w:val="17"/>
              </w:numPr>
              <w:tabs>
                <w:tab w:val="clear" w:pos="720"/>
                <w:tab w:val="left" w:pos="284"/>
                <w:tab w:val="left" w:pos="427"/>
                <w:tab w:val="left" w:pos="900"/>
                <w:tab w:val="left" w:pos="1134"/>
              </w:tabs>
              <w:ind w:left="0" w:firstLine="0"/>
              <w:rPr>
                <w:i w:val="0"/>
                <w:color w:val="000000" w:themeColor="text1"/>
                <w:sz w:val="20"/>
              </w:rPr>
            </w:pPr>
            <w:r w:rsidRPr="00637460">
              <w:rPr>
                <w:i w:val="0"/>
                <w:color w:val="000000" w:themeColor="text1"/>
                <w:sz w:val="20"/>
              </w:rPr>
              <w:t>анализом системообразующих элементов менеджмента в современной экономической ситуации, в условиях быстрого развития менеджмента как науки и изменяющейся социально-экономической и социально-психологической управленческой практики;</w:t>
            </w:r>
          </w:p>
          <w:p w:rsidR="00455444" w:rsidRPr="00637460" w:rsidRDefault="00455444" w:rsidP="00455444">
            <w:pPr>
              <w:widowControl/>
              <w:numPr>
                <w:ilvl w:val="0"/>
                <w:numId w:val="17"/>
              </w:numPr>
              <w:tabs>
                <w:tab w:val="clear" w:pos="720"/>
                <w:tab w:val="left" w:pos="252"/>
                <w:tab w:val="left" w:pos="284"/>
                <w:tab w:val="left" w:pos="427"/>
              </w:tabs>
              <w:snapToGrid/>
              <w:spacing w:before="0" w:after="0"/>
              <w:ind w:left="0" w:firstLine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научным подходом к пониманию теоретической сути управленческих проблем, функций и процессов, уметь организовать и проанализировать коммуникативные процессы и процессы принятия управленческих решений</w:t>
            </w:r>
          </w:p>
        </w:tc>
      </w:tr>
    </w:tbl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455444" w:rsidRPr="00637460" w:rsidRDefault="00455444" w:rsidP="0045544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lastRenderedPageBreak/>
        <w:t xml:space="preserve">4. Объем дисциплины и виды учебной работы </w:t>
      </w:r>
    </w:p>
    <w:p w:rsidR="00455444" w:rsidRPr="00637460" w:rsidRDefault="00455444" w:rsidP="0045544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55444" w:rsidRPr="00637460" w:rsidRDefault="00455444" w:rsidP="00455444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455444" w:rsidRPr="00637460" w:rsidRDefault="00455444" w:rsidP="0045544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455444" w:rsidRPr="00637460" w:rsidTr="004A57FA">
        <w:tc>
          <w:tcPr>
            <w:tcW w:w="889" w:type="dxa"/>
            <w:vMerge w:val="restart"/>
            <w:vAlign w:val="center"/>
          </w:tcPr>
          <w:p w:rsidR="00455444" w:rsidRPr="00637460" w:rsidRDefault="00455444" w:rsidP="0045544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455444" w:rsidRPr="00637460" w:rsidRDefault="00455444" w:rsidP="0045544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455444" w:rsidRPr="00637460" w:rsidRDefault="00455444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455444" w:rsidRPr="00637460" w:rsidTr="004A57FA">
        <w:tc>
          <w:tcPr>
            <w:tcW w:w="889" w:type="dxa"/>
            <w:vMerge/>
          </w:tcPr>
          <w:p w:rsidR="00455444" w:rsidRPr="00637460" w:rsidRDefault="00455444" w:rsidP="00455444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55444" w:rsidRPr="00637460" w:rsidRDefault="00455444" w:rsidP="00455444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455444" w:rsidRPr="00637460" w:rsidRDefault="00455444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455444" w:rsidRPr="00637460" w:rsidRDefault="00455444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455444" w:rsidRPr="00637460" w:rsidRDefault="00455444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455444" w:rsidRPr="00637460" w:rsidTr="004A57FA">
        <w:tc>
          <w:tcPr>
            <w:tcW w:w="889" w:type="dxa"/>
            <w:vMerge/>
          </w:tcPr>
          <w:p w:rsidR="00455444" w:rsidRPr="00637460" w:rsidRDefault="00455444" w:rsidP="00455444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55444" w:rsidRPr="00637460" w:rsidRDefault="00455444" w:rsidP="00455444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55444" w:rsidRPr="00637460" w:rsidRDefault="00455444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455444" w:rsidRPr="00637460" w:rsidRDefault="00455444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455444" w:rsidRPr="00637460" w:rsidRDefault="00455444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455444" w:rsidRPr="00637460" w:rsidRDefault="00455444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455444" w:rsidRPr="00637460" w:rsidRDefault="00455444" w:rsidP="00455444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455444" w:rsidRPr="00637460" w:rsidRDefault="00455444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4168FB" w:rsidRPr="00637460" w:rsidTr="004A57FA">
        <w:tc>
          <w:tcPr>
            <w:tcW w:w="889" w:type="dxa"/>
            <w:vMerge w:val="restart"/>
          </w:tcPr>
          <w:p w:rsidR="004168FB" w:rsidRPr="00637460" w:rsidRDefault="004168FB" w:rsidP="00455444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900" w:type="dxa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933" w:type="dxa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900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168FB" w:rsidRPr="00637460" w:rsidTr="004A57FA">
        <w:tc>
          <w:tcPr>
            <w:tcW w:w="889" w:type="dxa"/>
            <w:vMerge/>
          </w:tcPr>
          <w:p w:rsidR="004168FB" w:rsidRPr="00637460" w:rsidRDefault="004168FB" w:rsidP="00455444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4168FB" w:rsidRPr="00637460" w:rsidTr="008771E0">
        <w:tc>
          <w:tcPr>
            <w:tcW w:w="889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168FB" w:rsidRPr="00637460" w:rsidTr="008771E0">
        <w:tc>
          <w:tcPr>
            <w:tcW w:w="889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33" w:type="dxa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168FB" w:rsidRPr="00637460" w:rsidTr="004A57FA">
        <w:tc>
          <w:tcPr>
            <w:tcW w:w="889" w:type="dxa"/>
            <w:vMerge w:val="restart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168FB" w:rsidRPr="00637460" w:rsidRDefault="004168FB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720" w:type="dxa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687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4168FB" w:rsidRPr="00637460" w:rsidTr="008771E0">
        <w:tc>
          <w:tcPr>
            <w:tcW w:w="889" w:type="dxa"/>
            <w:vMerge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4168FB" w:rsidRPr="00637460" w:rsidTr="004A57FA">
        <w:tc>
          <w:tcPr>
            <w:tcW w:w="889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4168FB" w:rsidRPr="00637460" w:rsidRDefault="004168FB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168FB" w:rsidRPr="00637460" w:rsidRDefault="004168FB" w:rsidP="0045544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168FB" w:rsidRPr="00637460" w:rsidTr="004A57FA">
        <w:tc>
          <w:tcPr>
            <w:tcW w:w="889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4168FB" w:rsidRPr="00637460" w:rsidRDefault="004168FB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4168FB" w:rsidRPr="00637460" w:rsidRDefault="004168FB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168FB" w:rsidRPr="00637460" w:rsidRDefault="004168FB" w:rsidP="0045544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68FB" w:rsidRPr="00637460" w:rsidRDefault="004168FB" w:rsidP="0045544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4168FB" w:rsidRPr="00637460" w:rsidRDefault="004168FB" w:rsidP="0045544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168FB" w:rsidRPr="00637460" w:rsidRDefault="004168FB" w:rsidP="0045544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4168FB" w:rsidRPr="00637460" w:rsidTr="004A57FA">
        <w:tc>
          <w:tcPr>
            <w:tcW w:w="889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68FB" w:rsidRPr="00637460" w:rsidRDefault="004168FB" w:rsidP="0045544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4168FB" w:rsidRPr="00637460" w:rsidRDefault="004168FB" w:rsidP="0045544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4168FB" w:rsidRPr="00637460" w:rsidTr="008771E0">
        <w:tc>
          <w:tcPr>
            <w:tcW w:w="889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168FB" w:rsidRPr="00637460" w:rsidRDefault="004168FB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168FB" w:rsidRPr="00637460" w:rsidRDefault="004168FB" w:rsidP="0045544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4168FB" w:rsidRPr="00637460" w:rsidRDefault="004168FB" w:rsidP="0045544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168FB" w:rsidRPr="00637460" w:rsidRDefault="004168FB" w:rsidP="0045544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4168FB" w:rsidRPr="00637460" w:rsidTr="008771E0">
        <w:tc>
          <w:tcPr>
            <w:tcW w:w="889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168FB" w:rsidRPr="00637460" w:rsidRDefault="004168FB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168FB" w:rsidRPr="00637460" w:rsidRDefault="004168FB" w:rsidP="0045544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4168FB" w:rsidRPr="00637460" w:rsidRDefault="004168FB" w:rsidP="0045544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168FB" w:rsidRPr="00637460" w:rsidRDefault="004168FB" w:rsidP="0045544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4168FB" w:rsidRPr="00637460" w:rsidTr="008771E0">
        <w:tc>
          <w:tcPr>
            <w:tcW w:w="889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78</w:t>
            </w:r>
          </w:p>
        </w:tc>
        <w:tc>
          <w:tcPr>
            <w:tcW w:w="900" w:type="dxa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78</w:t>
            </w:r>
          </w:p>
        </w:tc>
        <w:tc>
          <w:tcPr>
            <w:tcW w:w="933" w:type="dxa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68FB" w:rsidRPr="00637460" w:rsidRDefault="004168FB" w:rsidP="0045544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93</w:t>
            </w:r>
          </w:p>
        </w:tc>
        <w:tc>
          <w:tcPr>
            <w:tcW w:w="900" w:type="dxa"/>
          </w:tcPr>
          <w:p w:rsidR="004168FB" w:rsidRPr="00637460" w:rsidRDefault="004168FB" w:rsidP="0045544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4168FB" w:rsidRPr="00637460" w:rsidTr="004A57FA">
        <w:tc>
          <w:tcPr>
            <w:tcW w:w="889" w:type="dxa"/>
          </w:tcPr>
          <w:p w:rsidR="004168FB" w:rsidRPr="00637460" w:rsidRDefault="004168FB" w:rsidP="00455444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4168FB" w:rsidRPr="00637460" w:rsidRDefault="004168FB" w:rsidP="00455444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78</w:t>
            </w:r>
          </w:p>
        </w:tc>
        <w:tc>
          <w:tcPr>
            <w:tcW w:w="900" w:type="dxa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78</w:t>
            </w:r>
          </w:p>
        </w:tc>
        <w:tc>
          <w:tcPr>
            <w:tcW w:w="933" w:type="dxa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900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168FB" w:rsidRPr="00637460" w:rsidTr="00D80B44">
        <w:tc>
          <w:tcPr>
            <w:tcW w:w="889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4168FB" w:rsidRPr="00637460" w:rsidRDefault="004168FB" w:rsidP="00181D09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168FB" w:rsidRPr="00637460" w:rsidTr="00D80B44">
        <w:tc>
          <w:tcPr>
            <w:tcW w:w="889" w:type="dxa"/>
            <w:vMerge w:val="restart"/>
          </w:tcPr>
          <w:p w:rsidR="004168FB" w:rsidRPr="00637460" w:rsidRDefault="004168FB" w:rsidP="00455444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4168FB" w:rsidRPr="00637460" w:rsidRDefault="004168FB" w:rsidP="0045544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00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33" w:type="dxa"/>
            <w:vAlign w:val="center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00" w:type="dxa"/>
            <w:vAlign w:val="center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168FB" w:rsidRPr="00637460" w:rsidTr="00D80B44">
        <w:tc>
          <w:tcPr>
            <w:tcW w:w="889" w:type="dxa"/>
            <w:vMerge/>
          </w:tcPr>
          <w:p w:rsidR="004168FB" w:rsidRPr="00637460" w:rsidRDefault="004168FB" w:rsidP="00455444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168FB" w:rsidRPr="00637460" w:rsidRDefault="004168FB" w:rsidP="00455444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168FB" w:rsidRPr="00637460" w:rsidRDefault="004168FB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00" w:type="dxa"/>
          </w:tcPr>
          <w:p w:rsidR="004168FB" w:rsidRPr="00637460" w:rsidRDefault="004168FB" w:rsidP="0045544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33" w:type="dxa"/>
            <w:vAlign w:val="center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00" w:type="dxa"/>
            <w:vAlign w:val="center"/>
          </w:tcPr>
          <w:p w:rsidR="004168FB" w:rsidRPr="00637460" w:rsidRDefault="004168FB" w:rsidP="0045544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55444" w:rsidRPr="00637460" w:rsidTr="004A57FA">
        <w:tc>
          <w:tcPr>
            <w:tcW w:w="889" w:type="dxa"/>
            <w:vMerge/>
          </w:tcPr>
          <w:p w:rsidR="00455444" w:rsidRPr="00637460" w:rsidRDefault="00455444" w:rsidP="00455444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55444" w:rsidRPr="00637460" w:rsidRDefault="00455444" w:rsidP="00455444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455444" w:rsidRPr="00637460" w:rsidRDefault="00455444" w:rsidP="0045544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455444" w:rsidRPr="00637460" w:rsidRDefault="00455444" w:rsidP="00455444">
      <w:pPr>
        <w:widowControl/>
        <w:snapToGrid/>
        <w:spacing w:before="0" w:after="0"/>
        <w:contextualSpacing/>
        <w:rPr>
          <w:color w:val="000000" w:themeColor="text1"/>
          <w:szCs w:val="24"/>
        </w:rPr>
      </w:pPr>
    </w:p>
    <w:p w:rsidR="00455444" w:rsidRPr="00637460" w:rsidRDefault="00455444" w:rsidP="0045544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455444" w:rsidRPr="00637460" w:rsidRDefault="00455444" w:rsidP="0045544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455444" w:rsidRPr="00637460" w:rsidRDefault="00455444" w:rsidP="0045544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455444" w:rsidRPr="00637460" w:rsidRDefault="00455444" w:rsidP="0045544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455444" w:rsidRPr="00637460" w:rsidRDefault="00455444" w:rsidP="0045544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455444" w:rsidRPr="00637460" w:rsidRDefault="00455444" w:rsidP="0045544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455444" w:rsidRPr="00637460" w:rsidRDefault="00455444" w:rsidP="0045544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455444" w:rsidRPr="00637460" w:rsidRDefault="00455444" w:rsidP="0045544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455444" w:rsidRPr="00637460" w:rsidRDefault="00455444" w:rsidP="00455444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455444" w:rsidRPr="00637460" w:rsidRDefault="00455444" w:rsidP="0045544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455444" w:rsidRPr="00637460" w:rsidRDefault="00455444" w:rsidP="0045544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455444" w:rsidRPr="00637460" w:rsidRDefault="00455444" w:rsidP="0045544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455444" w:rsidRPr="00637460" w:rsidRDefault="00455444" w:rsidP="00455444">
      <w:pPr>
        <w:widowControl/>
        <w:snapToGrid/>
        <w:spacing w:before="0" w:after="0"/>
        <w:rPr>
          <w:b/>
          <w:bCs/>
          <w:color w:val="000000" w:themeColor="text1"/>
          <w:kern w:val="32"/>
          <w:sz w:val="20"/>
        </w:rPr>
      </w:pPr>
    </w:p>
    <w:p w:rsidR="00455444" w:rsidRPr="00637460" w:rsidRDefault="00455444" w:rsidP="00455444">
      <w:pPr>
        <w:pStyle w:val="10"/>
        <w:keepNext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bCs/>
          <w:caps/>
          <w:color w:val="000000" w:themeColor="text1"/>
          <w:kern w:val="32"/>
        </w:rPr>
      </w:pPr>
      <w:r w:rsidRPr="00637460">
        <w:rPr>
          <w:rFonts w:ascii="Times New Roman" w:hAnsi="Times New Roman"/>
          <w:b/>
          <w:bCs/>
          <w:color w:val="000000" w:themeColor="text1"/>
          <w:kern w:val="32"/>
        </w:rPr>
        <w:t>5 Содержание дисциплины</w:t>
      </w:r>
    </w:p>
    <w:p w:rsidR="00455444" w:rsidRPr="00637460" w:rsidRDefault="00455444" w:rsidP="00455444">
      <w:pPr>
        <w:widowControl/>
        <w:snapToGrid/>
        <w:spacing w:before="0" w:after="0"/>
        <w:ind w:firstLine="680"/>
        <w:contextualSpacing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455444" w:rsidRPr="00637460" w:rsidRDefault="00455444" w:rsidP="00455444">
      <w:pPr>
        <w:widowControl/>
        <w:snapToGrid/>
        <w:spacing w:before="0" w:after="0"/>
        <w:ind w:firstLine="680"/>
        <w:contextualSpacing/>
        <w:rPr>
          <w:b/>
          <w:color w:val="000000" w:themeColor="text1"/>
          <w:sz w:val="20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055"/>
        <w:gridCol w:w="7170"/>
      </w:tblGrid>
      <w:tr w:rsidR="00455444" w:rsidRPr="00637460" w:rsidTr="004A57FA">
        <w:trPr>
          <w:tblHeader/>
        </w:trPr>
        <w:tc>
          <w:tcPr>
            <w:tcW w:w="269" w:type="pct"/>
          </w:tcPr>
          <w:p w:rsidR="00455444" w:rsidRPr="00637460" w:rsidRDefault="00455444" w:rsidP="00455444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1054" w:type="pct"/>
          </w:tcPr>
          <w:p w:rsidR="00455444" w:rsidRPr="00637460" w:rsidRDefault="00455444" w:rsidP="00455444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3677" w:type="pct"/>
          </w:tcPr>
          <w:p w:rsidR="00455444" w:rsidRPr="00637460" w:rsidRDefault="00455444" w:rsidP="00455444">
            <w:pPr>
              <w:widowControl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</w:t>
            </w:r>
          </w:p>
        </w:tc>
      </w:tr>
      <w:tr w:rsidR="00455444" w:rsidRPr="00637460" w:rsidTr="004A57FA">
        <w:tc>
          <w:tcPr>
            <w:tcW w:w="269" w:type="pct"/>
          </w:tcPr>
          <w:p w:rsidR="00455444" w:rsidRPr="00637460" w:rsidRDefault="00455444" w:rsidP="00455444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54" w:type="pct"/>
          </w:tcPr>
          <w:p w:rsidR="00455444" w:rsidRPr="00637460" w:rsidRDefault="00455444" w:rsidP="00455444">
            <w:pPr>
              <w:widowControl/>
              <w:snapToGrid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Тенденции развития менеджмента: основные этапы. Научные школы и </w:t>
            </w:r>
            <w:r w:rsidRPr="00637460">
              <w:rPr>
                <w:color w:val="000000" w:themeColor="text1"/>
                <w:sz w:val="20"/>
              </w:rPr>
              <w:lastRenderedPageBreak/>
              <w:t>концепции управления</w:t>
            </w:r>
          </w:p>
        </w:tc>
        <w:tc>
          <w:tcPr>
            <w:tcW w:w="3677" w:type="pct"/>
          </w:tcPr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iCs/>
                <w:color w:val="000000" w:themeColor="text1"/>
                <w:sz w:val="20"/>
              </w:rPr>
              <w:lastRenderedPageBreak/>
              <w:t>История менеджмента: эволюция, современное состояние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Сущность и содержание истории менеджмента. Природа управления и исторические тенденции его развития: условия и факторы возникновения и эволюция менеджмента: основные этапы в истории менеджмента; разнообразие </w:t>
            </w:r>
            <w:r w:rsidRPr="00637460">
              <w:rPr>
                <w:color w:val="000000" w:themeColor="text1"/>
                <w:sz w:val="20"/>
              </w:rPr>
              <w:lastRenderedPageBreak/>
              <w:t>моделей менеджмента: американский, японский, европейский и др.; влияние национально-исторических факторов на развитие менеджмента; развитие управления в России; перспективы менеджмента на современном этапе.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iCs/>
                <w:color w:val="000000" w:themeColor="text1"/>
                <w:sz w:val="20"/>
              </w:rPr>
              <w:t>Основные теоретические концепции менеджмента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Закономерности управления различными системами. Теоретические основы менеджмента: законы и принципы. Определение понятия «принцип управления». Состав и содержание принципов управления, сформированных различными научными школами и направлениями. Вклад Ф.Тейлора, А. </w:t>
            </w:r>
            <w:proofErr w:type="spellStart"/>
            <w:r w:rsidRPr="00637460">
              <w:rPr>
                <w:color w:val="000000" w:themeColor="text1"/>
                <w:sz w:val="20"/>
              </w:rPr>
              <w:t>Файоля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, </w:t>
            </w:r>
            <w:proofErr w:type="spellStart"/>
            <w:r w:rsidRPr="00637460">
              <w:rPr>
                <w:color w:val="000000" w:themeColor="text1"/>
                <w:sz w:val="20"/>
              </w:rPr>
              <w:t>Г,Эмерсона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и других теоретиков и практиков менеджмента в разработку принципов управления.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Менеджмент как наука и искусство. Природа управления. Уровни управления. Методология управления: процессный и системный подходы.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iCs/>
                <w:color w:val="000000" w:themeColor="text1"/>
                <w:sz w:val="20"/>
              </w:rPr>
              <w:t xml:space="preserve">Научные школы </w:t>
            </w:r>
            <w:r w:rsidRPr="00637460">
              <w:rPr>
                <w:b/>
                <w:bCs/>
                <w:iCs/>
                <w:color w:val="000000" w:themeColor="text1"/>
                <w:sz w:val="20"/>
              </w:rPr>
              <w:t>менеджмента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Школа научного менеджмента. Принципы и система Ф.Тейлора. Школа классического менеджмента. Принципы управления, сформированные </w:t>
            </w:r>
            <w:proofErr w:type="spellStart"/>
            <w:r w:rsidRPr="00637460">
              <w:rPr>
                <w:color w:val="000000" w:themeColor="text1"/>
                <w:sz w:val="20"/>
              </w:rPr>
              <w:t>А.Файолем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Школа человеческих отношений. Вклад </w:t>
            </w:r>
            <w:proofErr w:type="spellStart"/>
            <w:r w:rsidRPr="00637460">
              <w:rPr>
                <w:color w:val="000000" w:themeColor="text1"/>
                <w:sz w:val="20"/>
              </w:rPr>
              <w:t>М.Фолетт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и </w:t>
            </w:r>
            <w:proofErr w:type="spellStart"/>
            <w:r w:rsidRPr="00637460">
              <w:rPr>
                <w:color w:val="000000" w:themeColor="text1"/>
                <w:sz w:val="20"/>
              </w:rPr>
              <w:t>Э.Мэйо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в создание и развитие теории человеческих отношений. Поведенческий подход </w:t>
            </w:r>
            <w:proofErr w:type="spellStart"/>
            <w:r w:rsidRPr="00637460">
              <w:rPr>
                <w:color w:val="000000" w:themeColor="text1"/>
                <w:sz w:val="20"/>
              </w:rPr>
              <w:t>А.Маслоу</w:t>
            </w:r>
            <w:proofErr w:type="spellEnd"/>
            <w:r w:rsidRPr="00637460">
              <w:rPr>
                <w:color w:val="000000" w:themeColor="text1"/>
                <w:sz w:val="20"/>
              </w:rPr>
              <w:t>. Бихевиоризм.</w:t>
            </w:r>
          </w:p>
        </w:tc>
      </w:tr>
      <w:tr w:rsidR="00455444" w:rsidRPr="00637460" w:rsidTr="004A57FA">
        <w:trPr>
          <w:trHeight w:val="422"/>
        </w:trPr>
        <w:tc>
          <w:tcPr>
            <w:tcW w:w="269" w:type="pct"/>
          </w:tcPr>
          <w:p w:rsidR="00455444" w:rsidRPr="00637460" w:rsidRDefault="00455444" w:rsidP="00455444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2</w:t>
            </w:r>
          </w:p>
        </w:tc>
        <w:tc>
          <w:tcPr>
            <w:tcW w:w="1054" w:type="pct"/>
          </w:tcPr>
          <w:p w:rsidR="00455444" w:rsidRPr="00637460" w:rsidRDefault="00455444" w:rsidP="00455444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 xml:space="preserve">Организационные </w:t>
            </w:r>
            <w:r w:rsidRPr="00637460">
              <w:rPr>
                <w:color w:val="000000" w:themeColor="text1"/>
                <w:sz w:val="20"/>
              </w:rPr>
              <w:t>основы менеджмента</w:t>
            </w:r>
          </w:p>
        </w:tc>
        <w:tc>
          <w:tcPr>
            <w:tcW w:w="3677" w:type="pct"/>
          </w:tcPr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bCs/>
                <w:iCs/>
                <w:color w:val="000000" w:themeColor="text1"/>
                <w:sz w:val="20"/>
              </w:rPr>
              <w:t>Функции менеджмента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Понятие функции, их роль и место в методологии, теории и практике менеджмента.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Классификация Функций. Субъективные и объективные факторы при определении состава функций. Общие функции менеджмента: планирование, организация, мотивация и контроль. Прогнозирование.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Потребности, интересы и мотивы как основа управленческого воздействия. Теории мотивации, их развитие и особенности.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Функциональные подсистемы менеджмента. Взаимосвязь общих и конкретных функций менеджмента.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Изменение состава и содержания функций под воздействием научных, технических, экологических, социальные, организационных и других факторов внутренней и внешней среды.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i/>
                <w:color w:val="000000" w:themeColor="text1"/>
                <w:sz w:val="20"/>
              </w:rPr>
            </w:pPr>
            <w:r w:rsidRPr="00637460">
              <w:rPr>
                <w:b/>
                <w:bCs/>
                <w:iCs/>
                <w:color w:val="000000" w:themeColor="text1"/>
                <w:sz w:val="20"/>
              </w:rPr>
              <w:t xml:space="preserve">Организация </w:t>
            </w:r>
            <w:r w:rsidRPr="00637460">
              <w:rPr>
                <w:b/>
                <w:iCs/>
                <w:color w:val="000000" w:themeColor="text1"/>
                <w:sz w:val="20"/>
              </w:rPr>
              <w:t>как объект управления</w:t>
            </w:r>
            <w:r w:rsidRPr="00637460">
              <w:rPr>
                <w:i/>
                <w:iCs/>
                <w:color w:val="000000" w:themeColor="text1"/>
                <w:sz w:val="20"/>
              </w:rPr>
              <w:t>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Характеристика организации как системы: свойства. Основы построения и развития организаций. Механическая и органическая организационные системы. Корпоративная и индивидуалистическая организации. Фазы жизненного цикла организации. Новые типы организаций: </w:t>
            </w:r>
            <w:proofErr w:type="spellStart"/>
            <w:r w:rsidRPr="00637460">
              <w:rPr>
                <w:color w:val="000000" w:themeColor="text1"/>
                <w:sz w:val="20"/>
              </w:rPr>
              <w:t>эдхократическая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, многомерная, </w:t>
            </w:r>
            <w:proofErr w:type="spellStart"/>
            <w:r w:rsidRPr="00637460">
              <w:rPr>
                <w:color w:val="000000" w:themeColor="text1"/>
                <w:sz w:val="20"/>
              </w:rPr>
              <w:t>партисипативная</w:t>
            </w:r>
            <w:proofErr w:type="spellEnd"/>
            <w:r w:rsidRPr="00637460">
              <w:rPr>
                <w:color w:val="000000" w:themeColor="text1"/>
                <w:sz w:val="20"/>
              </w:rPr>
              <w:t>, предпринимательская и др. Адаптация к рынку. Организационное проектирование. Методические, организационные и правовые процедуры формирования организаций.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bCs/>
                <w:iCs/>
                <w:color w:val="000000" w:themeColor="text1"/>
                <w:sz w:val="20"/>
              </w:rPr>
              <w:t>Цели управления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Определение понятия «цель управления». Значение целеполагания. Миссия организации и цели менеджмента. Цели и средства менеджмента.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Классификация целей менеджмента. Метод структуризации цели «дерево целей». Требования к постановке целей. Выбор приоритетных целей. Оценка реализации целей.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Целевое и программно-целевое управление: сущность, достоинства и недостатки.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iCs/>
                <w:color w:val="000000" w:themeColor="text1"/>
                <w:sz w:val="20"/>
              </w:rPr>
              <w:t>Организационные структуры управления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pacing w:val="-6"/>
                <w:sz w:val="20"/>
              </w:rPr>
            </w:pPr>
            <w:r w:rsidRPr="00637460">
              <w:rPr>
                <w:color w:val="000000" w:themeColor="text1"/>
                <w:spacing w:val="-8"/>
                <w:sz w:val="20"/>
              </w:rPr>
              <w:t>Понятие «организационные структуры управления». Системная характеристика</w:t>
            </w:r>
            <w:r w:rsidRPr="00637460">
              <w:rPr>
                <w:color w:val="000000" w:themeColor="text1"/>
                <w:spacing w:val="-4"/>
                <w:sz w:val="20"/>
              </w:rPr>
              <w:t xml:space="preserve"> факторов, влияющих на структуры управления хозяйственных организаций. Жесткие и гибкие структуры. Формальные и неформальные структуры. Бюрократические и адаптивные структуры. Линейная структура. Линейно-</w:t>
            </w:r>
            <w:r w:rsidRPr="00637460">
              <w:rPr>
                <w:color w:val="000000" w:themeColor="text1"/>
                <w:spacing w:val="-6"/>
                <w:sz w:val="20"/>
              </w:rPr>
              <w:t xml:space="preserve">функциональная структура. Матричная структура. Виды </w:t>
            </w:r>
            <w:proofErr w:type="spellStart"/>
            <w:r w:rsidRPr="00637460">
              <w:rPr>
                <w:color w:val="000000" w:themeColor="text1"/>
                <w:spacing w:val="-6"/>
                <w:sz w:val="20"/>
              </w:rPr>
              <w:t>дивизиональных</w:t>
            </w:r>
            <w:proofErr w:type="spellEnd"/>
            <w:r w:rsidRPr="00637460">
              <w:rPr>
                <w:color w:val="000000" w:themeColor="text1"/>
                <w:spacing w:val="-6"/>
                <w:sz w:val="20"/>
              </w:rPr>
              <w:t xml:space="preserve"> структур.</w:t>
            </w:r>
          </w:p>
          <w:p w:rsidR="00455444" w:rsidRPr="00637460" w:rsidRDefault="00455444" w:rsidP="00455444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Развитие структур управления хозяйственных организаций. Принципы разработки и совершенствования структур управления. Критерии рациональности организационных структур.</w:t>
            </w:r>
          </w:p>
        </w:tc>
      </w:tr>
      <w:tr w:rsidR="00455444" w:rsidRPr="00637460" w:rsidTr="004A57FA">
        <w:trPr>
          <w:trHeight w:val="422"/>
        </w:trPr>
        <w:tc>
          <w:tcPr>
            <w:tcW w:w="269" w:type="pct"/>
          </w:tcPr>
          <w:p w:rsidR="00455444" w:rsidRPr="00637460" w:rsidRDefault="00455444" w:rsidP="00455444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054" w:type="pct"/>
          </w:tcPr>
          <w:p w:rsidR="00455444" w:rsidRPr="00637460" w:rsidRDefault="00455444" w:rsidP="00455444">
            <w:pPr>
              <w:widowControl/>
              <w:snapToGrid/>
              <w:spacing w:before="0" w:after="0"/>
              <w:jc w:val="both"/>
              <w:rPr>
                <w:color w:val="000000" w:themeColor="text1"/>
                <w:szCs w:val="24"/>
              </w:rPr>
            </w:pPr>
            <w:r w:rsidRPr="00637460">
              <w:rPr>
                <w:color w:val="000000" w:themeColor="text1"/>
                <w:sz w:val="20"/>
              </w:rPr>
              <w:t xml:space="preserve">Методологические основы </w:t>
            </w:r>
            <w:r w:rsidRPr="00637460">
              <w:rPr>
                <w:bCs/>
                <w:color w:val="000000" w:themeColor="text1"/>
                <w:sz w:val="20"/>
              </w:rPr>
              <w:t>менеджмента.</w:t>
            </w:r>
            <w:r w:rsidRPr="00637460">
              <w:rPr>
                <w:color w:val="000000" w:themeColor="text1"/>
                <w:sz w:val="20"/>
              </w:rPr>
              <w:t xml:space="preserve"> Связующие процессы в </w:t>
            </w:r>
            <w:r w:rsidRPr="00637460">
              <w:rPr>
                <w:color w:val="000000" w:themeColor="text1"/>
                <w:sz w:val="20"/>
              </w:rPr>
              <w:lastRenderedPageBreak/>
              <w:t>менеджменте</w:t>
            </w:r>
          </w:p>
        </w:tc>
        <w:tc>
          <w:tcPr>
            <w:tcW w:w="3677" w:type="pct"/>
          </w:tcPr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bCs/>
                <w:iCs/>
                <w:color w:val="000000" w:themeColor="text1"/>
                <w:sz w:val="20"/>
              </w:rPr>
              <w:lastRenderedPageBreak/>
              <w:t>Система методов менеджмента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Сущность и содержание понятия «методы менеджмента». Подходы к </w:t>
            </w:r>
            <w:r w:rsidRPr="00637460">
              <w:rPr>
                <w:bCs/>
                <w:color w:val="000000" w:themeColor="text1"/>
                <w:sz w:val="20"/>
              </w:rPr>
              <w:t xml:space="preserve">классификации </w:t>
            </w:r>
            <w:r w:rsidRPr="00637460">
              <w:rPr>
                <w:color w:val="000000" w:themeColor="text1"/>
                <w:sz w:val="20"/>
              </w:rPr>
              <w:t xml:space="preserve">методов менеджмента. </w:t>
            </w:r>
            <w:r w:rsidRPr="00637460">
              <w:rPr>
                <w:bCs/>
                <w:color w:val="000000" w:themeColor="text1"/>
                <w:sz w:val="20"/>
              </w:rPr>
              <w:t xml:space="preserve">Классификация </w:t>
            </w:r>
            <w:r w:rsidRPr="00637460">
              <w:rPr>
                <w:color w:val="000000" w:themeColor="text1"/>
                <w:sz w:val="20"/>
              </w:rPr>
              <w:t>методов менеджмента на общенаучные и специфические. Роль каждой из этих групп методов в развитии менеджмента как науки, практики и искусства управления.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Общенаучные методы менеджмента и их использование в исследовательской и практической деятельности менеджера.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Системный и комплексный подход к управлению. Моделирование, </w:t>
            </w:r>
            <w:r w:rsidRPr="00637460">
              <w:rPr>
                <w:color w:val="000000" w:themeColor="text1"/>
                <w:spacing w:val="-4"/>
                <w:sz w:val="20"/>
              </w:rPr>
              <w:t>экономико-математические методы, социологические исследования, эксперимент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b/>
                <w:bCs/>
                <w:iCs/>
                <w:color w:val="000000" w:themeColor="text1"/>
                <w:sz w:val="20"/>
              </w:rPr>
            </w:pPr>
            <w:r w:rsidRPr="00637460">
              <w:rPr>
                <w:b/>
                <w:iCs/>
                <w:color w:val="000000" w:themeColor="text1"/>
                <w:sz w:val="20"/>
              </w:rPr>
              <w:t>Методы управленческого воздействия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 xml:space="preserve">Классификация </w:t>
            </w:r>
            <w:r w:rsidRPr="00637460">
              <w:rPr>
                <w:color w:val="000000" w:themeColor="text1"/>
                <w:sz w:val="20"/>
              </w:rPr>
              <w:t xml:space="preserve">методов управленческого воздействия. Экономические методы, их особенности и специфика. Преобразования в системах финансирования, кредитования, налогообложения, денежного обращения, </w:t>
            </w:r>
            <w:r w:rsidRPr="00637460">
              <w:rPr>
                <w:bCs/>
                <w:color w:val="000000" w:themeColor="text1"/>
                <w:sz w:val="20"/>
              </w:rPr>
              <w:t xml:space="preserve">ценообразования, </w:t>
            </w:r>
            <w:r w:rsidRPr="00637460">
              <w:rPr>
                <w:color w:val="000000" w:themeColor="text1"/>
                <w:sz w:val="20"/>
              </w:rPr>
              <w:t>хозрасчета и материального стимулирования, обусловленные переходом  к рыночным отношениям.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 xml:space="preserve">Организационно-распорядительные </w:t>
            </w:r>
            <w:r w:rsidRPr="00637460">
              <w:rPr>
                <w:color w:val="000000" w:themeColor="text1"/>
                <w:sz w:val="20"/>
              </w:rPr>
              <w:t>методы и их изменение в условиях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перехода к рыночным отношениям. Социально-психологические методы воздействия, их особенности на современном этапе. Комплексное использование системы методов управленческого воздействия.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bCs/>
                <w:iCs/>
                <w:color w:val="000000" w:themeColor="text1"/>
                <w:sz w:val="20"/>
              </w:rPr>
              <w:t xml:space="preserve">Организационная </w:t>
            </w:r>
            <w:r w:rsidRPr="00637460">
              <w:rPr>
                <w:b/>
                <w:iCs/>
                <w:color w:val="000000" w:themeColor="text1"/>
                <w:sz w:val="20"/>
              </w:rPr>
              <w:t>культура</w:t>
            </w:r>
            <w:r w:rsidRPr="00637460">
              <w:rPr>
                <w:i/>
                <w:iCs/>
                <w:color w:val="000000" w:themeColor="text1"/>
                <w:sz w:val="20"/>
              </w:rPr>
              <w:t>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Определение понятия «организационная культура». Функции и признаки организационной культуры. Основные элементы орга</w:t>
            </w:r>
            <w:r w:rsidRPr="00637460">
              <w:rPr>
                <w:color w:val="000000" w:themeColor="text1"/>
                <w:sz w:val="20"/>
              </w:rPr>
              <w:softHyphen/>
              <w:t>низационной культуры: уровни и атрибуты, ее содержание. Формирование, поддержание и изменение организационной культуры.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Сильная и слабая организационная культура. Факторы, влияющие на формирование, поддержание и изменение организационной культуры.</w:t>
            </w:r>
          </w:p>
          <w:p w:rsidR="00455444" w:rsidRPr="00637460" w:rsidRDefault="00455444" w:rsidP="00455444">
            <w:pPr>
              <w:widowControl/>
              <w:shd w:val="clear" w:color="auto" w:fill="FFFFFF"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bCs/>
                <w:iCs/>
                <w:color w:val="000000" w:themeColor="text1"/>
                <w:sz w:val="20"/>
              </w:rPr>
              <w:t>Методы управления организационными изменениями</w:t>
            </w:r>
          </w:p>
          <w:p w:rsidR="00455444" w:rsidRPr="00637460" w:rsidRDefault="00455444" w:rsidP="00455444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Основные стадии процесса обновления организации. Объекты изменения. Изменения в организации и отношение к ним коллектива Сопротивление работников. Методы преодоления сопротивления: принудительный, адаптивных изменений, управления кризисной ситуацией, метод «аккордеона».</w:t>
            </w:r>
          </w:p>
        </w:tc>
      </w:tr>
    </w:tbl>
    <w:p w:rsidR="00455444" w:rsidRDefault="00455444" w:rsidP="0045544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168FB" w:rsidRDefault="004168FB" w:rsidP="0045544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168FB" w:rsidRPr="00637460" w:rsidRDefault="004168FB" w:rsidP="0045544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55444" w:rsidRPr="00637460" w:rsidRDefault="00455444" w:rsidP="00455444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455444" w:rsidRPr="00637460" w:rsidRDefault="00455444" w:rsidP="00455444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455444" w:rsidRPr="00637460" w:rsidRDefault="00455444" w:rsidP="00455444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 «Тенденции развития менеджмента: основные этапы. Научные школы и концепции управления»</w:t>
      </w:r>
    </w:p>
    <w:p w:rsidR="00455444" w:rsidRPr="00637460" w:rsidRDefault="00455444" w:rsidP="00455444">
      <w:pPr>
        <w:widowControl/>
        <w:numPr>
          <w:ilvl w:val="0"/>
          <w:numId w:val="18"/>
        </w:numPr>
        <w:tabs>
          <w:tab w:val="left" w:pos="993"/>
        </w:tabs>
        <w:snapToGrid/>
        <w:spacing w:before="0" w:after="0"/>
        <w:ind w:left="0" w:firstLine="720"/>
        <w:rPr>
          <w:iCs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История менеджмента: эволюция, современное состояние</w:t>
      </w:r>
    </w:p>
    <w:p w:rsidR="00455444" w:rsidRPr="00637460" w:rsidRDefault="00455444" w:rsidP="00455444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455444" w:rsidRPr="00637460" w:rsidRDefault="00455444" w:rsidP="00455444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 «</w:t>
      </w:r>
      <w:r w:rsidRPr="00637460">
        <w:rPr>
          <w:b/>
          <w:bCs/>
          <w:color w:val="000000" w:themeColor="text1"/>
          <w:sz w:val="20"/>
        </w:rPr>
        <w:t xml:space="preserve">Организационные </w:t>
      </w:r>
      <w:r w:rsidRPr="00637460">
        <w:rPr>
          <w:b/>
          <w:color w:val="000000" w:themeColor="text1"/>
          <w:sz w:val="20"/>
        </w:rPr>
        <w:t>основы менеджмента»</w:t>
      </w:r>
    </w:p>
    <w:p w:rsidR="00455444" w:rsidRPr="00637460" w:rsidRDefault="00455444" w:rsidP="00455444">
      <w:pPr>
        <w:widowControl/>
        <w:numPr>
          <w:ilvl w:val="0"/>
          <w:numId w:val="19"/>
        </w:numPr>
        <w:shd w:val="clear" w:color="auto" w:fill="FFFFFF"/>
        <w:tabs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Функции менеджмента</w:t>
      </w:r>
    </w:p>
    <w:p w:rsidR="00455444" w:rsidRPr="00637460" w:rsidRDefault="00455444" w:rsidP="00455444">
      <w:pPr>
        <w:widowControl/>
        <w:numPr>
          <w:ilvl w:val="0"/>
          <w:numId w:val="19"/>
        </w:numPr>
        <w:shd w:val="clear" w:color="auto" w:fill="FFFFFF"/>
        <w:tabs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Организационные структуры управления</w:t>
      </w:r>
    </w:p>
    <w:p w:rsidR="00455444" w:rsidRPr="00637460" w:rsidRDefault="00455444" w:rsidP="00455444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455444" w:rsidRPr="00637460" w:rsidRDefault="00455444" w:rsidP="00455444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3 «Методологические основы </w:t>
      </w:r>
      <w:r w:rsidRPr="00637460">
        <w:rPr>
          <w:b/>
          <w:bCs/>
          <w:color w:val="000000" w:themeColor="text1"/>
          <w:sz w:val="20"/>
        </w:rPr>
        <w:t xml:space="preserve">менеджмента. </w:t>
      </w:r>
      <w:r w:rsidRPr="00637460">
        <w:rPr>
          <w:b/>
          <w:color w:val="000000" w:themeColor="text1"/>
          <w:sz w:val="20"/>
        </w:rPr>
        <w:t>Связующие процессы в менеджменте»</w:t>
      </w:r>
    </w:p>
    <w:p w:rsidR="00455444" w:rsidRPr="00637460" w:rsidRDefault="00455444" w:rsidP="00455444">
      <w:pPr>
        <w:widowControl/>
        <w:numPr>
          <w:ilvl w:val="0"/>
          <w:numId w:val="20"/>
        </w:numPr>
        <w:shd w:val="clear" w:color="auto" w:fill="FFFFFF"/>
        <w:tabs>
          <w:tab w:val="left" w:pos="993"/>
        </w:tabs>
        <w:snapToGrid/>
        <w:spacing w:before="0" w:after="0"/>
        <w:ind w:hanging="11"/>
        <w:jc w:val="both"/>
        <w:rPr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Система методов менеджмента.</w:t>
      </w:r>
    </w:p>
    <w:p w:rsidR="00455444" w:rsidRPr="00637460" w:rsidRDefault="00455444" w:rsidP="00455444">
      <w:pPr>
        <w:widowControl/>
        <w:numPr>
          <w:ilvl w:val="0"/>
          <w:numId w:val="20"/>
        </w:numPr>
        <w:shd w:val="clear" w:color="auto" w:fill="FFFFFF"/>
        <w:tabs>
          <w:tab w:val="left" w:pos="993"/>
        </w:tabs>
        <w:snapToGrid/>
        <w:spacing w:before="0" w:after="0"/>
        <w:ind w:hanging="11"/>
        <w:jc w:val="both"/>
        <w:rPr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Методы управления организационными изменениями</w:t>
      </w:r>
    </w:p>
    <w:p w:rsidR="00455444" w:rsidRPr="00637460" w:rsidRDefault="00455444" w:rsidP="00455444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455444" w:rsidRPr="00637460" w:rsidRDefault="00455444" w:rsidP="00455444">
      <w:pPr>
        <w:widowControl/>
        <w:tabs>
          <w:tab w:val="left" w:pos="993"/>
          <w:tab w:val="left" w:pos="1155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</w:t>
      </w:r>
    </w:p>
    <w:p w:rsidR="00455444" w:rsidRPr="00637460" w:rsidRDefault="00455444" w:rsidP="00455444">
      <w:pPr>
        <w:widowControl/>
        <w:tabs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bCs/>
          <w:iCs/>
          <w:color w:val="000000" w:themeColor="text1"/>
          <w:sz w:val="20"/>
        </w:rPr>
        <w:t xml:space="preserve">Тенденции развития менеджмента: основные этапы. Научные школы и концепции управления» </w:t>
      </w:r>
    </w:p>
    <w:p w:rsidR="00455444" w:rsidRPr="00637460" w:rsidRDefault="00455444" w:rsidP="00455444">
      <w:pPr>
        <w:widowControl/>
        <w:numPr>
          <w:ilvl w:val="0"/>
          <w:numId w:val="21"/>
        </w:numPr>
        <w:shd w:val="clear" w:color="auto" w:fill="FFFFFF"/>
        <w:tabs>
          <w:tab w:val="clear" w:pos="900"/>
          <w:tab w:val="left" w:pos="360"/>
          <w:tab w:val="left" w:pos="1080"/>
        </w:tabs>
        <w:autoSpaceDE w:val="0"/>
        <w:autoSpaceDN w:val="0"/>
        <w:adjustRightInd w:val="0"/>
        <w:snapToGrid/>
        <w:spacing w:before="0" w:after="0"/>
        <w:ind w:left="0"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Подходы к определению понятия «менеджмент». Сущность и содержание менеджмента.</w:t>
      </w:r>
    </w:p>
    <w:p w:rsidR="00455444" w:rsidRPr="00637460" w:rsidRDefault="00455444" w:rsidP="00455444">
      <w:pPr>
        <w:widowControl/>
        <w:numPr>
          <w:ilvl w:val="0"/>
          <w:numId w:val="21"/>
        </w:numPr>
        <w:shd w:val="clear" w:color="auto" w:fill="FFFFFF"/>
        <w:tabs>
          <w:tab w:val="clear" w:pos="900"/>
          <w:tab w:val="left" w:pos="360"/>
          <w:tab w:val="left" w:pos="1080"/>
        </w:tabs>
        <w:autoSpaceDE w:val="0"/>
        <w:autoSpaceDN w:val="0"/>
        <w:adjustRightInd w:val="0"/>
        <w:snapToGrid/>
        <w:spacing w:before="0" w:after="0"/>
        <w:ind w:left="0"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Уровни менеджмента в организации. Пели, задачи, функции разных уровней менеджмента.</w:t>
      </w:r>
    </w:p>
    <w:p w:rsidR="00455444" w:rsidRPr="00637460" w:rsidRDefault="00455444" w:rsidP="00455444">
      <w:pPr>
        <w:widowControl/>
        <w:numPr>
          <w:ilvl w:val="0"/>
          <w:numId w:val="21"/>
        </w:numPr>
        <w:shd w:val="clear" w:color="auto" w:fill="FFFFFF"/>
        <w:tabs>
          <w:tab w:val="clear" w:pos="900"/>
          <w:tab w:val="left" w:pos="360"/>
          <w:tab w:val="left" w:pos="1080"/>
        </w:tabs>
        <w:autoSpaceDE w:val="0"/>
        <w:autoSpaceDN w:val="0"/>
        <w:adjustRightInd w:val="0"/>
        <w:snapToGrid/>
        <w:spacing w:before="0" w:after="0"/>
        <w:ind w:left="0"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положения и принципы научного менеджмента.</w:t>
      </w:r>
    </w:p>
    <w:p w:rsidR="00455444" w:rsidRPr="00637460" w:rsidRDefault="00455444" w:rsidP="00455444">
      <w:pPr>
        <w:widowControl/>
        <w:numPr>
          <w:ilvl w:val="0"/>
          <w:numId w:val="21"/>
        </w:numPr>
        <w:shd w:val="clear" w:color="auto" w:fill="FFFFFF"/>
        <w:tabs>
          <w:tab w:val="clear" w:pos="900"/>
          <w:tab w:val="left" w:pos="360"/>
          <w:tab w:val="left" w:pos="1080"/>
        </w:tabs>
        <w:autoSpaceDE w:val="0"/>
        <w:autoSpaceDN w:val="0"/>
        <w:adjustRightInd w:val="0"/>
        <w:snapToGrid/>
        <w:spacing w:before="0" w:after="0"/>
        <w:ind w:left="0"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положения классической школы управления.</w:t>
      </w:r>
    </w:p>
    <w:p w:rsidR="00455444" w:rsidRPr="00637460" w:rsidRDefault="00455444" w:rsidP="00455444">
      <w:pPr>
        <w:widowControl/>
        <w:numPr>
          <w:ilvl w:val="0"/>
          <w:numId w:val="21"/>
        </w:numPr>
        <w:shd w:val="clear" w:color="auto" w:fill="FFFFFF"/>
        <w:tabs>
          <w:tab w:val="clear" w:pos="900"/>
          <w:tab w:val="left" w:pos="360"/>
          <w:tab w:val="left" w:pos="1080"/>
        </w:tabs>
        <w:snapToGrid/>
        <w:spacing w:before="0" w:after="0"/>
        <w:ind w:left="0"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положения школы человеческих отношений и школы социальных систем.</w:t>
      </w:r>
    </w:p>
    <w:p w:rsidR="00455444" w:rsidRPr="00637460" w:rsidRDefault="00455444" w:rsidP="00455444">
      <w:pPr>
        <w:widowControl/>
        <w:numPr>
          <w:ilvl w:val="0"/>
          <w:numId w:val="21"/>
        </w:numPr>
        <w:shd w:val="clear" w:color="auto" w:fill="FFFFFF"/>
        <w:tabs>
          <w:tab w:val="clear" w:pos="900"/>
          <w:tab w:val="left" w:pos="360"/>
          <w:tab w:val="left" w:pos="1080"/>
        </w:tabs>
        <w:autoSpaceDE w:val="0"/>
        <w:autoSpaceDN w:val="0"/>
        <w:adjustRightInd w:val="0"/>
        <w:snapToGrid/>
        <w:spacing w:before="0" w:after="0"/>
        <w:ind w:left="0"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Сущность системного подхода к управлению,</w:t>
      </w:r>
    </w:p>
    <w:p w:rsidR="00455444" w:rsidRPr="00637460" w:rsidRDefault="00455444" w:rsidP="00455444">
      <w:pPr>
        <w:widowControl/>
        <w:numPr>
          <w:ilvl w:val="0"/>
          <w:numId w:val="21"/>
        </w:numPr>
        <w:shd w:val="clear" w:color="auto" w:fill="FFFFFF"/>
        <w:tabs>
          <w:tab w:val="clear" w:pos="900"/>
          <w:tab w:val="left" w:pos="360"/>
          <w:tab w:val="left" w:pos="1080"/>
        </w:tabs>
        <w:autoSpaceDE w:val="0"/>
        <w:autoSpaceDN w:val="0"/>
        <w:adjustRightInd w:val="0"/>
        <w:snapToGrid/>
        <w:spacing w:before="0" w:after="0"/>
        <w:ind w:left="0"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Понятие «принцип управления». Генезис принципов управления.</w:t>
      </w:r>
    </w:p>
    <w:p w:rsidR="00455444" w:rsidRPr="00637460" w:rsidRDefault="00455444" w:rsidP="00455444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455444" w:rsidRPr="00637460" w:rsidRDefault="00455444" w:rsidP="00455444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5.3 Определение соотношения объема занятий, проведенное путем непосредственного взаимодействия педагогического работника с обучающимися по</w:t>
      </w:r>
      <w:r w:rsidR="004168FB">
        <w:rPr>
          <w:b/>
          <w:color w:val="000000" w:themeColor="text1"/>
          <w:sz w:val="20"/>
        </w:rPr>
        <w:t xml:space="preserve"> очной,</w:t>
      </w:r>
      <w:r w:rsidRPr="00637460">
        <w:rPr>
          <w:b/>
          <w:color w:val="000000" w:themeColor="text1"/>
          <w:sz w:val="20"/>
        </w:rPr>
        <w:t xml:space="preserve"> очно-заочной форме</w:t>
      </w:r>
    </w:p>
    <w:p w:rsidR="00455444" w:rsidRPr="00637460" w:rsidRDefault="00455444" w:rsidP="00455444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455444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55444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45544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55444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55444" w:rsidRPr="00637460" w:rsidRDefault="00455444" w:rsidP="0045544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5544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55444" w:rsidRPr="00637460" w:rsidRDefault="00455444" w:rsidP="0045544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5544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45544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55444" w:rsidRPr="00637460" w:rsidRDefault="00455444" w:rsidP="0045544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5544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55444" w:rsidRPr="00637460" w:rsidRDefault="00455444" w:rsidP="0045544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5544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5544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55444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455444" w:rsidRPr="00637460" w:rsidRDefault="00455444" w:rsidP="00455444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455444" w:rsidRPr="00637460" w:rsidRDefault="00455444" w:rsidP="00455444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4168FB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44%</w:t>
      </w:r>
    </w:p>
    <w:p w:rsidR="00455444" w:rsidRPr="00637460" w:rsidRDefault="00455444" w:rsidP="00455444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455444" w:rsidRPr="00637460" w:rsidRDefault="00455444" w:rsidP="00455444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455444" w:rsidRPr="00637460" w:rsidRDefault="00455444" w:rsidP="00455444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455444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55444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45544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55444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55444" w:rsidRPr="00637460" w:rsidRDefault="00455444" w:rsidP="0045544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5544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55444" w:rsidRPr="00637460" w:rsidRDefault="00455444" w:rsidP="0045544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5544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</w:t>
            </w: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45544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Семинарского типа</w:t>
            </w:r>
          </w:p>
          <w:p w:rsidR="00455444" w:rsidRPr="00637460" w:rsidRDefault="00455444" w:rsidP="0045544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5544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55444" w:rsidRPr="00637460" w:rsidRDefault="00455444" w:rsidP="0045544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5544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5544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44" w:rsidRPr="00637460" w:rsidRDefault="00455444" w:rsidP="00455444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55444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4" w:rsidRPr="00637460" w:rsidRDefault="00455444" w:rsidP="0045544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455444" w:rsidRPr="00637460" w:rsidRDefault="00455444" w:rsidP="00455444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- 51%</w:t>
      </w:r>
    </w:p>
    <w:p w:rsidR="00455444" w:rsidRPr="00637460" w:rsidRDefault="00455444" w:rsidP="0045544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55444" w:rsidRPr="00637460" w:rsidRDefault="00455444" w:rsidP="00455444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455444" w:rsidRPr="00637460" w:rsidRDefault="00455444" w:rsidP="00455444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455444" w:rsidRPr="00637460" w:rsidRDefault="00455444" w:rsidP="00455444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455444" w:rsidRPr="00637460" w:rsidRDefault="00455444" w:rsidP="00455444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455444" w:rsidRPr="00637460" w:rsidRDefault="00455444" w:rsidP="00455444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455444" w:rsidRPr="00637460" w:rsidRDefault="00455444" w:rsidP="00455444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455444" w:rsidRPr="00637460" w:rsidRDefault="00455444" w:rsidP="00455444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55444" w:rsidRPr="00637460" w:rsidRDefault="00455444" w:rsidP="00455444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455444" w:rsidRPr="00637460" w:rsidRDefault="00455444" w:rsidP="00455444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455444" w:rsidRPr="00637460" w:rsidRDefault="00455444" w:rsidP="00455444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455444" w:rsidRPr="00637460" w:rsidRDefault="00455444" w:rsidP="00455444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455444" w:rsidRPr="00637460" w:rsidRDefault="00455444" w:rsidP="00455444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455444" w:rsidRPr="00637460" w:rsidRDefault="00455444" w:rsidP="00455444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455444" w:rsidRPr="00637460" w:rsidRDefault="00455444" w:rsidP="00455444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455444" w:rsidRPr="00637460" w:rsidRDefault="00455444" w:rsidP="00455444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455444" w:rsidRPr="00637460" w:rsidRDefault="00455444" w:rsidP="00455444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455444" w:rsidRPr="00637460" w:rsidRDefault="00455444" w:rsidP="00455444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455444" w:rsidRPr="00637460" w:rsidRDefault="00455444" w:rsidP="00455444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455444" w:rsidRPr="00637460" w:rsidRDefault="00455444" w:rsidP="00455444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Методические указания по проведению занятия «Практическое занятие - алгоритмический тренинг».</w:t>
      </w:r>
    </w:p>
    <w:p w:rsidR="00455444" w:rsidRPr="00637460" w:rsidRDefault="00455444" w:rsidP="00455444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455444" w:rsidRPr="00637460" w:rsidRDefault="00455444" w:rsidP="00455444">
      <w:pPr>
        <w:widowControl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</w:p>
    <w:p w:rsidR="00A211B5" w:rsidRDefault="00A211B5" w:rsidP="00A211B5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A211B5" w:rsidRDefault="00A211B5" w:rsidP="00A211B5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A211B5" w:rsidRDefault="00A211B5" w:rsidP="00A211B5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A211B5" w:rsidRDefault="00A211B5" w:rsidP="00A211B5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A211B5" w:rsidRDefault="00A211B5" w:rsidP="00A211B5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lastRenderedPageBreak/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A211B5" w:rsidRDefault="00A211B5" w:rsidP="00A211B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455444" w:rsidRPr="00637460" w:rsidRDefault="00A211B5" w:rsidP="00A211B5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455444" w:rsidRPr="00637460" w:rsidRDefault="00455444" w:rsidP="00455444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455444" w:rsidRPr="00637460" w:rsidRDefault="00455444" w:rsidP="00455444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455444" w:rsidRPr="00637460" w:rsidRDefault="00455444" w:rsidP="00455444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455444" w:rsidRPr="00637460" w:rsidRDefault="00455444" w:rsidP="00455444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455444" w:rsidRPr="00637460" w:rsidRDefault="00455444" w:rsidP="00455444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455444" w:rsidRPr="00637460" w:rsidRDefault="00455444" w:rsidP="00455444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455444" w:rsidRPr="00637460" w:rsidRDefault="00455444" w:rsidP="00455444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455444" w:rsidRPr="00637460" w:rsidRDefault="00455444" w:rsidP="00455444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455444" w:rsidRPr="00637460" w:rsidRDefault="00455444" w:rsidP="00455444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455444" w:rsidRPr="00637460" w:rsidRDefault="00455444" w:rsidP="00455444">
      <w:pPr>
        <w:numPr>
          <w:ilvl w:val="0"/>
          <w:numId w:val="14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455444" w:rsidRPr="00637460" w:rsidRDefault="00455444" w:rsidP="00455444">
      <w:pPr>
        <w:numPr>
          <w:ilvl w:val="0"/>
          <w:numId w:val="14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455444" w:rsidRPr="00637460" w:rsidRDefault="00455444" w:rsidP="00455444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455444" w:rsidRPr="00637460" w:rsidRDefault="00455444" w:rsidP="00455444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455444" w:rsidRPr="00637460" w:rsidRDefault="00455444" w:rsidP="00455444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455444" w:rsidRPr="00637460" w:rsidRDefault="00455444" w:rsidP="00455444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455444" w:rsidRPr="00637460" w:rsidRDefault="00455444" w:rsidP="00455444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455444" w:rsidRPr="00637460" w:rsidRDefault="00455444" w:rsidP="00455444">
      <w:pPr>
        <w:numPr>
          <w:ilvl w:val="0"/>
          <w:numId w:val="14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455444" w:rsidRPr="00637460" w:rsidRDefault="00455444" w:rsidP="00455444">
      <w:pPr>
        <w:numPr>
          <w:ilvl w:val="0"/>
          <w:numId w:val="14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455444" w:rsidRPr="00637460" w:rsidRDefault="00455444" w:rsidP="00455444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455444" w:rsidRPr="00637460" w:rsidRDefault="00455444" w:rsidP="00455444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455444" w:rsidRPr="00637460" w:rsidRDefault="00455444" w:rsidP="00455444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455444" w:rsidRPr="00637460" w:rsidRDefault="00455444" w:rsidP="0045544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55444" w:rsidRPr="00637460" w:rsidRDefault="00455444" w:rsidP="00455444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455444" w:rsidRPr="00637460" w:rsidRDefault="00455444" w:rsidP="00455444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bCs/>
          <w:iCs/>
          <w:color w:val="000000" w:themeColor="text1"/>
          <w:sz w:val="20"/>
        </w:rPr>
        <w:t xml:space="preserve">Тенденции развития менеджмента: основные этапы. Научные школы и концепции управления» </w:t>
      </w:r>
    </w:p>
    <w:p w:rsidR="00455444" w:rsidRPr="00637460" w:rsidRDefault="00455444" w:rsidP="00455444">
      <w:pPr>
        <w:widowControl/>
        <w:tabs>
          <w:tab w:val="left" w:pos="1080"/>
        </w:tabs>
        <w:snapToGrid/>
        <w:spacing w:before="0" w:after="0"/>
        <w:ind w:firstLine="709"/>
        <w:jc w:val="both"/>
        <w:outlineLvl w:val="0"/>
        <w:rPr>
          <w:b/>
          <w:iCs/>
          <w:color w:val="000000" w:themeColor="text1"/>
          <w:sz w:val="20"/>
        </w:rPr>
      </w:pPr>
      <w:r w:rsidRPr="00637460">
        <w:rPr>
          <w:b/>
          <w:iCs/>
          <w:color w:val="000000" w:themeColor="text1"/>
          <w:sz w:val="20"/>
        </w:rPr>
        <w:t>Темы устного доклада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этапы формирования управленческих отношений и их содержание.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«Менеджерская революция», ее этапы и основные движущие силы.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Исторические тенденции развития менеджмента.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Природа и сущность управления.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Предпосылки и факторы возникновения менеджмента. 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Менеджмент как вид управленческой деятельности.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Сущность американской модели менеджмента и ее основные характеристики.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Содержание японской модели менеджмента и ее основные характеристики.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Концепция социального рыночного хозяйства в Западной Германии.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«Шведская модель социализма» как разновидность европейского менеджмента.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Конфуцианская цивилизация и развитие китайской модели менеджмента.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Перспективы и направления развития современного менеджмента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Отечественный опыт управления.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Характеристика основных законов управления различными системами.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>Принципы управления и их трактовка представителями различных научных школ и направлений.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Вклад Ф. Тейлора и Г. </w:t>
      </w:r>
      <w:proofErr w:type="spellStart"/>
      <w:r w:rsidRPr="00637460">
        <w:rPr>
          <w:bCs/>
          <w:color w:val="000000" w:themeColor="text1"/>
          <w:sz w:val="20"/>
        </w:rPr>
        <w:t>Эмерсона</w:t>
      </w:r>
      <w:proofErr w:type="spellEnd"/>
      <w:r w:rsidRPr="00637460">
        <w:rPr>
          <w:bCs/>
          <w:color w:val="000000" w:themeColor="text1"/>
          <w:sz w:val="20"/>
        </w:rPr>
        <w:t xml:space="preserve"> в разработку научных принципов управления. 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Принципы управления, сформулированные А. </w:t>
      </w:r>
      <w:proofErr w:type="spellStart"/>
      <w:r w:rsidRPr="00637460">
        <w:rPr>
          <w:bCs/>
          <w:color w:val="000000" w:themeColor="text1"/>
          <w:sz w:val="20"/>
        </w:rPr>
        <w:t>Файолем</w:t>
      </w:r>
      <w:proofErr w:type="spellEnd"/>
      <w:r w:rsidRPr="00637460">
        <w:rPr>
          <w:bCs/>
          <w:color w:val="000000" w:themeColor="text1"/>
          <w:sz w:val="20"/>
        </w:rPr>
        <w:t xml:space="preserve"> и их практическое значение.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Уровни управления, их сущность и содержание.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Процессный подход к анализу управленческой деятельности.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Системный подход как научный прием познания управленческих отношений   </w:t>
      </w:r>
    </w:p>
    <w:p w:rsidR="00455444" w:rsidRPr="00637460" w:rsidRDefault="00455444" w:rsidP="00455444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Школа научного менеджмента и ее представители.</w:t>
      </w:r>
    </w:p>
    <w:p w:rsidR="00455444" w:rsidRPr="00637460" w:rsidRDefault="00455444" w:rsidP="00455444">
      <w:pPr>
        <w:widowControl/>
        <w:numPr>
          <w:ilvl w:val="0"/>
          <w:numId w:val="23"/>
        </w:numPr>
        <w:shd w:val="clear" w:color="auto" w:fill="FFFFFF"/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Система научного управления Ф. Тейлора и ее основные положения.</w:t>
      </w:r>
    </w:p>
    <w:p w:rsidR="00455444" w:rsidRPr="00637460" w:rsidRDefault="00455444" w:rsidP="00455444">
      <w:pPr>
        <w:widowControl/>
        <w:numPr>
          <w:ilvl w:val="0"/>
          <w:numId w:val="23"/>
        </w:numPr>
        <w:shd w:val="clear" w:color="auto" w:fill="FFFFFF"/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Классическая школа управления и ее вклад в развитие науки об управлении.</w:t>
      </w:r>
    </w:p>
    <w:p w:rsidR="00455444" w:rsidRPr="00637460" w:rsidRDefault="00455444" w:rsidP="00455444">
      <w:pPr>
        <w:widowControl/>
        <w:numPr>
          <w:ilvl w:val="0"/>
          <w:numId w:val="23"/>
        </w:numPr>
        <w:shd w:val="clear" w:color="auto" w:fill="FFFFFF"/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Поведенческий подход к управленческой деятельности А. </w:t>
      </w:r>
      <w:proofErr w:type="spellStart"/>
      <w:r w:rsidRPr="00637460">
        <w:rPr>
          <w:color w:val="000000" w:themeColor="text1"/>
          <w:sz w:val="20"/>
        </w:rPr>
        <w:t>Маслоу</w:t>
      </w:r>
      <w:proofErr w:type="spellEnd"/>
      <w:r w:rsidRPr="00637460">
        <w:rPr>
          <w:color w:val="000000" w:themeColor="text1"/>
          <w:sz w:val="20"/>
        </w:rPr>
        <w:t>.</w:t>
      </w:r>
    </w:p>
    <w:p w:rsidR="00455444" w:rsidRPr="00637460" w:rsidRDefault="00455444" w:rsidP="00455444">
      <w:pPr>
        <w:widowControl/>
        <w:numPr>
          <w:ilvl w:val="0"/>
          <w:numId w:val="23"/>
        </w:numPr>
        <w:shd w:val="clear" w:color="auto" w:fill="FFFFFF"/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Сущность </w:t>
      </w:r>
      <w:proofErr w:type="spellStart"/>
      <w:r w:rsidRPr="00637460">
        <w:rPr>
          <w:color w:val="000000" w:themeColor="text1"/>
          <w:sz w:val="20"/>
        </w:rPr>
        <w:t>бихевиористской</w:t>
      </w:r>
      <w:proofErr w:type="spellEnd"/>
      <w:r w:rsidRPr="00637460">
        <w:rPr>
          <w:color w:val="000000" w:themeColor="text1"/>
          <w:sz w:val="20"/>
        </w:rPr>
        <w:t xml:space="preserve"> концепции менеджмента.</w:t>
      </w:r>
    </w:p>
    <w:p w:rsidR="00455444" w:rsidRPr="00637460" w:rsidRDefault="00455444" w:rsidP="00455444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455444" w:rsidRPr="00637460" w:rsidRDefault="00455444" w:rsidP="00455444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2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bCs/>
          <w:iCs/>
          <w:color w:val="000000" w:themeColor="text1"/>
          <w:sz w:val="20"/>
        </w:rPr>
        <w:t>Организационные основы менеджмента</w:t>
      </w:r>
      <w:r w:rsidRPr="00637460">
        <w:rPr>
          <w:b/>
          <w:iCs/>
          <w:color w:val="000000" w:themeColor="text1"/>
          <w:sz w:val="20"/>
        </w:rPr>
        <w:t>»</w:t>
      </w:r>
    </w:p>
    <w:p w:rsidR="00455444" w:rsidRPr="00637460" w:rsidRDefault="00455444" w:rsidP="00455444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Функции управления и их место в теории и практике менеджмента.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Сущность и содержание общих функций </w:t>
      </w:r>
      <w:r w:rsidRPr="00637460">
        <w:rPr>
          <w:color w:val="000000" w:themeColor="text1"/>
          <w:sz w:val="20"/>
        </w:rPr>
        <w:t>менеджмента.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Планирование как инструмент управления организационными изменениями.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Классификация показателей, используемых в планировании.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Методы планирования и их содержание.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Стратегическое планирование, его элементы и этапы.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Организация как функция менеджмента и ее основные принципы.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Сущность мотивации трудовой деятельности. 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Содержательные и процессуальные теории мотивации и возможность их применения в современных условиях.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Контроль и регулирование в системе менеджмента.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Организация как система и ее основные характеристики.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Принципы построения и развития организаций. 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Типы организаций по отношению к внешней среде: механистические и органические. 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Типы организаций по отношению к человеку: корпоративные и индивидуалистские.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Динамика развития организаций во времени и фазы ее жизненного цикла.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Организации нового типа и способы их адаптации к рыночной среде.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Сущность организационного проектирования и содержание его этапов.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Миссия организации и ее значение для внутренних и внешних целевых аудиторий компании.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Целеполагание и его место в организационных бизнес-процессах.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«Дерево целей» и принципы его построения.</w:t>
      </w:r>
    </w:p>
    <w:p w:rsidR="00455444" w:rsidRPr="00637460" w:rsidRDefault="00455444" w:rsidP="00455444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Сущность организационной структуры управления и факторы, влияющие на состав ее элементов.</w:t>
      </w:r>
    </w:p>
    <w:p w:rsidR="00455444" w:rsidRPr="00637460" w:rsidRDefault="00455444" w:rsidP="00455444">
      <w:pPr>
        <w:widowControl/>
        <w:numPr>
          <w:ilvl w:val="0"/>
          <w:numId w:val="24"/>
        </w:numPr>
        <w:shd w:val="clear" w:color="auto" w:fill="FFFFFF"/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Типология организационных структур управления.</w:t>
      </w:r>
    </w:p>
    <w:p w:rsidR="00455444" w:rsidRPr="00637460" w:rsidRDefault="00455444" w:rsidP="00455444">
      <w:pPr>
        <w:widowControl/>
        <w:numPr>
          <w:ilvl w:val="0"/>
          <w:numId w:val="24"/>
        </w:numPr>
        <w:shd w:val="clear" w:color="auto" w:fill="FFFFFF"/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Жесткие и гибкие структуры управления и принципы их функционирования.</w:t>
      </w:r>
    </w:p>
    <w:p w:rsidR="00455444" w:rsidRPr="00637460" w:rsidRDefault="00455444" w:rsidP="00455444">
      <w:pPr>
        <w:widowControl/>
        <w:numPr>
          <w:ilvl w:val="0"/>
          <w:numId w:val="24"/>
        </w:numPr>
        <w:shd w:val="clear" w:color="auto" w:fill="FFFFFF"/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Сущность бюрократических и адаптивных организационных структур.</w:t>
      </w:r>
    </w:p>
    <w:p w:rsidR="00455444" w:rsidRPr="00637460" w:rsidRDefault="00455444" w:rsidP="00BD1DCF">
      <w:pPr>
        <w:widowControl/>
        <w:numPr>
          <w:ilvl w:val="0"/>
          <w:numId w:val="24"/>
        </w:numPr>
        <w:shd w:val="clear" w:color="auto" w:fill="FFFFFF"/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Направления развития и совершенствования организационных структур в современных условиях.</w:t>
      </w:r>
    </w:p>
    <w:p w:rsidR="00455444" w:rsidRPr="00637460" w:rsidRDefault="00455444" w:rsidP="00BD1DCF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455444" w:rsidRPr="00637460" w:rsidRDefault="006E7A51" w:rsidP="00BD1DCF">
      <w:pPr>
        <w:pStyle w:val="10"/>
        <w:keepNext/>
        <w:tabs>
          <w:tab w:val="right" w:leader="dot" w:pos="9600"/>
        </w:tabs>
        <w:ind w:firstLine="709"/>
        <w:rPr>
          <w:rFonts w:ascii="Times New Roman" w:hAnsi="Times New Roman"/>
          <w:bCs/>
          <w:caps/>
          <w:color w:val="000000" w:themeColor="text1"/>
          <w:kern w:val="32"/>
        </w:rPr>
      </w:pPr>
      <w:r>
        <w:rPr>
          <w:rFonts w:ascii="Times New Roman" w:hAnsi="Times New Roman"/>
          <w:b/>
          <w:bCs/>
          <w:color w:val="000000" w:themeColor="text1"/>
          <w:kern w:val="32"/>
        </w:rPr>
        <w:t>7</w:t>
      </w:r>
      <w:r w:rsidR="00455444" w:rsidRPr="00637460">
        <w:rPr>
          <w:rFonts w:ascii="Times New Roman" w:hAnsi="Times New Roman"/>
          <w:b/>
          <w:bCs/>
          <w:color w:val="000000" w:themeColor="text1"/>
          <w:kern w:val="32"/>
        </w:rPr>
        <w:t>. Учебно-методическое и информационное обеспечение дисциплины</w:t>
      </w:r>
    </w:p>
    <w:p w:rsidR="00455444" w:rsidRPr="00637460" w:rsidRDefault="006E7A51" w:rsidP="00BD1DCF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455444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455444" w:rsidRPr="00637460" w:rsidRDefault="00455444" w:rsidP="00BD1DCF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77703C" w:rsidRPr="0077703C" w:rsidRDefault="0077703C" w:rsidP="00BD1DCF">
      <w:pPr>
        <w:pStyle w:val="afffc"/>
        <w:numPr>
          <w:ilvl w:val="0"/>
          <w:numId w:val="31"/>
        </w:numPr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>
        <w:rPr>
          <w:rFonts w:ascii="Times New Roman" w:hAnsi="Times New Roman"/>
          <w:color w:val="000000" w:themeColor="text1"/>
        </w:rPr>
        <w:t>Столярова</w:t>
      </w:r>
      <w:proofErr w:type="spellEnd"/>
      <w:r w:rsidRPr="0077703C">
        <w:rPr>
          <w:rFonts w:ascii="Times New Roman" w:hAnsi="Times New Roman"/>
          <w:color w:val="000000" w:themeColor="text1"/>
        </w:rPr>
        <w:t xml:space="preserve"> И. Ю. Менеджмент: учебное пособие / И. Ю. </w:t>
      </w:r>
      <w:proofErr w:type="spellStart"/>
      <w:r w:rsidRPr="0077703C">
        <w:rPr>
          <w:rFonts w:ascii="Times New Roman" w:hAnsi="Times New Roman"/>
          <w:color w:val="000000" w:themeColor="text1"/>
        </w:rPr>
        <w:t>Столярова</w:t>
      </w:r>
      <w:proofErr w:type="spellEnd"/>
      <w:r w:rsidRPr="0077703C">
        <w:rPr>
          <w:rFonts w:ascii="Times New Roman" w:hAnsi="Times New Roman"/>
          <w:color w:val="000000" w:themeColor="text1"/>
        </w:rPr>
        <w:t xml:space="preserve">. — Сочи: Сочинский государственный университет, 2020. — 82 c. — ISBN 2227-8397. — Текст: электронный // Электронно-библиотечная система IPR BOOKS: [сайт]. — URL: http://www.iprbookshop.ru/106573.html </w:t>
      </w:r>
    </w:p>
    <w:p w:rsidR="0077703C" w:rsidRPr="0077703C" w:rsidRDefault="0077703C" w:rsidP="00BD1DCF">
      <w:pPr>
        <w:pStyle w:val="afffc"/>
        <w:numPr>
          <w:ilvl w:val="0"/>
          <w:numId w:val="31"/>
        </w:numPr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77703C">
        <w:rPr>
          <w:rFonts w:ascii="Times New Roman" w:hAnsi="Times New Roman"/>
          <w:color w:val="000000" w:themeColor="text1"/>
        </w:rPr>
        <w:t xml:space="preserve">Адлер Ю. П. Менеджмент для достижения устойчивого успеха организации: управление конфликтами – задача менеджмента: учебное пособие / Ю. П. Адлер. — Москва: Издательский Дом </w:t>
      </w:r>
      <w:proofErr w:type="spellStart"/>
      <w:r w:rsidRPr="0077703C">
        <w:rPr>
          <w:rFonts w:ascii="Times New Roman" w:hAnsi="Times New Roman"/>
          <w:color w:val="000000" w:themeColor="text1"/>
        </w:rPr>
        <w:t>МИСиС</w:t>
      </w:r>
      <w:proofErr w:type="spellEnd"/>
      <w:r w:rsidRPr="0077703C">
        <w:rPr>
          <w:rFonts w:ascii="Times New Roman" w:hAnsi="Times New Roman"/>
          <w:color w:val="000000" w:themeColor="text1"/>
        </w:rPr>
        <w:t xml:space="preserve">, 2020. — 103 c. — ISBN 978-5-907226-62-3. — Текст: электронный // Электронно-библиотечная система IPR BOOKS: [сайт]. — URL: http://www.iprbookshop.ru/106719.html </w:t>
      </w:r>
    </w:p>
    <w:p w:rsidR="0077703C" w:rsidRPr="0077703C" w:rsidRDefault="0077703C" w:rsidP="00BD1DCF">
      <w:pPr>
        <w:pStyle w:val="afffc"/>
        <w:numPr>
          <w:ilvl w:val="0"/>
          <w:numId w:val="31"/>
        </w:numPr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77703C">
        <w:rPr>
          <w:rFonts w:ascii="Times New Roman" w:hAnsi="Times New Roman"/>
          <w:color w:val="000000" w:themeColor="text1"/>
        </w:rPr>
        <w:t>Худенко Т.Н. Методологические основы менеджмента. Основные теоретические концепции менеджмента / [Электронный ресурс]: рабочий учебник /Худенко Т.Н. - 2022. - http://library.roweb.online</w:t>
      </w:r>
    </w:p>
    <w:p w:rsidR="0077703C" w:rsidRPr="0077703C" w:rsidRDefault="0077703C" w:rsidP="00BD1DCF">
      <w:pPr>
        <w:pStyle w:val="afffc"/>
        <w:numPr>
          <w:ilvl w:val="0"/>
          <w:numId w:val="31"/>
        </w:numPr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77703C">
        <w:rPr>
          <w:rFonts w:ascii="Times New Roman" w:hAnsi="Times New Roman"/>
          <w:color w:val="000000" w:themeColor="text1"/>
        </w:rPr>
        <w:t>Худенко Т.Н. Основные функции менеджмента. Организация как объект управления.</w:t>
      </w:r>
    </w:p>
    <w:p w:rsidR="0077703C" w:rsidRPr="0077703C" w:rsidRDefault="0077703C" w:rsidP="00BD1DCF">
      <w:pPr>
        <w:pStyle w:val="afffc"/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77703C">
        <w:rPr>
          <w:rFonts w:ascii="Times New Roman" w:hAnsi="Times New Roman"/>
          <w:color w:val="000000" w:themeColor="text1"/>
        </w:rPr>
        <w:t>/ [Электронный ресурс]: рабочий учебник /Худенко Т.Н. - 2022</w:t>
      </w:r>
      <w:r>
        <w:rPr>
          <w:rFonts w:ascii="Times New Roman" w:hAnsi="Times New Roman"/>
          <w:color w:val="000000" w:themeColor="text1"/>
        </w:rPr>
        <w:t>. - http://library.roweb.online</w:t>
      </w:r>
    </w:p>
    <w:p w:rsidR="0077703C" w:rsidRPr="0077703C" w:rsidRDefault="0077703C" w:rsidP="00BD1DCF">
      <w:pPr>
        <w:pStyle w:val="afffc"/>
        <w:numPr>
          <w:ilvl w:val="0"/>
          <w:numId w:val="31"/>
        </w:numPr>
        <w:tabs>
          <w:tab w:val="left" w:pos="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77703C">
        <w:rPr>
          <w:rFonts w:ascii="Times New Roman" w:hAnsi="Times New Roman"/>
          <w:color w:val="000000" w:themeColor="text1"/>
        </w:rPr>
        <w:t>Худенко Т.Н.  Мотивация. Контроль. Методы и стили управления. Власть и лидерство.</w:t>
      </w:r>
    </w:p>
    <w:p w:rsidR="00455444" w:rsidRPr="0077703C" w:rsidRDefault="0077703C" w:rsidP="00BD1DCF">
      <w:pPr>
        <w:pStyle w:val="afffc"/>
        <w:tabs>
          <w:tab w:val="left" w:pos="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77703C">
        <w:rPr>
          <w:rFonts w:ascii="Times New Roman" w:hAnsi="Times New Roman"/>
          <w:color w:val="000000" w:themeColor="text1"/>
        </w:rPr>
        <w:t xml:space="preserve">/ [Электронный ресурс]: рабочий учебник /Худенко Т.Н. - 2022. - </w:t>
      </w:r>
      <w:hyperlink r:id="rId6" w:history="1">
        <w:r w:rsidRPr="0077703C">
          <w:rPr>
            <w:rStyle w:val="ab"/>
            <w:rFonts w:ascii="Times New Roman" w:hAnsi="Times New Roman"/>
          </w:rPr>
          <w:t>http://library.roweb.online</w:t>
        </w:r>
      </w:hyperlink>
    </w:p>
    <w:p w:rsidR="00BD1DCF" w:rsidRDefault="00BD1DCF" w:rsidP="00BD1DCF">
      <w:pPr>
        <w:widowControl/>
        <w:tabs>
          <w:tab w:val="left" w:pos="0"/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55444" w:rsidRPr="00637460" w:rsidRDefault="00455444" w:rsidP="00BD1DCF">
      <w:pPr>
        <w:widowControl/>
        <w:tabs>
          <w:tab w:val="left" w:pos="0"/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455444" w:rsidRPr="00637460" w:rsidRDefault="00455444" w:rsidP="00BD1DCF">
      <w:pPr>
        <w:pStyle w:val="afffc"/>
        <w:numPr>
          <w:ilvl w:val="0"/>
          <w:numId w:val="27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Короткий С.В. Менеджмент [Электронный ресурс]: учебное пособие / С.В. Короткий. — Электрон. текстовые данные. — Саратов: Вузовское образование, 2018. — 225 c. — 978-5-4487-0134-4. — Режим доступа: http://www.iprbookshop.ru/72358</w:t>
      </w:r>
    </w:p>
    <w:p w:rsidR="00455444" w:rsidRPr="00637460" w:rsidRDefault="0077703C" w:rsidP="00BD1DCF">
      <w:pPr>
        <w:pStyle w:val="afffc"/>
        <w:numPr>
          <w:ilvl w:val="0"/>
          <w:numId w:val="27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proofErr w:type="spellStart"/>
      <w:r>
        <w:rPr>
          <w:rFonts w:ascii="Times New Roman" w:hAnsi="Times New Roman"/>
          <w:color w:val="000000" w:themeColor="text1"/>
        </w:rPr>
        <w:lastRenderedPageBreak/>
        <w:t>Жданкин</w:t>
      </w:r>
      <w:proofErr w:type="spellEnd"/>
      <w:r w:rsidR="00455444" w:rsidRPr="00637460">
        <w:rPr>
          <w:rFonts w:ascii="Times New Roman" w:hAnsi="Times New Roman"/>
          <w:color w:val="000000" w:themeColor="text1"/>
        </w:rPr>
        <w:t xml:space="preserve"> Н. А. Менеджмент. Управление в цифровой экономике: курс лекций / Н. А. </w:t>
      </w:r>
      <w:proofErr w:type="spellStart"/>
      <w:r w:rsidR="00455444" w:rsidRPr="00637460">
        <w:rPr>
          <w:rFonts w:ascii="Times New Roman" w:hAnsi="Times New Roman"/>
          <w:color w:val="000000" w:themeColor="text1"/>
        </w:rPr>
        <w:t>Жданкин</w:t>
      </w:r>
      <w:proofErr w:type="spellEnd"/>
      <w:r w:rsidR="00455444" w:rsidRPr="00637460">
        <w:rPr>
          <w:rFonts w:ascii="Times New Roman" w:hAnsi="Times New Roman"/>
          <w:color w:val="000000" w:themeColor="text1"/>
        </w:rPr>
        <w:t xml:space="preserve">. — Москва: Издательский Дом </w:t>
      </w:r>
      <w:proofErr w:type="spellStart"/>
      <w:r w:rsidR="00455444" w:rsidRPr="00637460">
        <w:rPr>
          <w:rFonts w:ascii="Times New Roman" w:hAnsi="Times New Roman"/>
          <w:color w:val="000000" w:themeColor="text1"/>
        </w:rPr>
        <w:t>МИСиС</w:t>
      </w:r>
      <w:proofErr w:type="spellEnd"/>
      <w:r w:rsidR="00455444" w:rsidRPr="00637460">
        <w:rPr>
          <w:rFonts w:ascii="Times New Roman" w:hAnsi="Times New Roman"/>
          <w:color w:val="000000" w:themeColor="text1"/>
        </w:rPr>
        <w:t xml:space="preserve">, 2020. — 252 c. — ISBN 978-5-907226-83-8. — Текст: электронный // Электронно-библиотечная система IPR BOOKS: [сайт]. — URL: http://www.iprbookshop.ru/106720.html </w:t>
      </w:r>
    </w:p>
    <w:p w:rsidR="00455444" w:rsidRPr="00637460" w:rsidRDefault="00455444" w:rsidP="00BD1DCF">
      <w:pPr>
        <w:widowControl/>
        <w:tabs>
          <w:tab w:val="left" w:pos="0"/>
          <w:tab w:val="left" w:pos="1134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455444" w:rsidRPr="00637460" w:rsidRDefault="006E7A51" w:rsidP="00BD1DCF">
      <w:pPr>
        <w:widowControl/>
        <w:tabs>
          <w:tab w:val="left" w:pos="0"/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455444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455444" w:rsidRPr="00637460" w:rsidRDefault="00455444" w:rsidP="00BD1DCF">
      <w:pPr>
        <w:widowControl/>
        <w:numPr>
          <w:ilvl w:val="0"/>
          <w:numId w:val="16"/>
        </w:numPr>
        <w:tabs>
          <w:tab w:val="clear" w:pos="786"/>
          <w:tab w:val="left" w:pos="0"/>
          <w:tab w:val="left" w:pos="90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http://</w:t>
      </w:r>
      <w:r w:rsidRPr="00637460">
        <w:rPr>
          <w:color w:val="000000" w:themeColor="text1"/>
          <w:sz w:val="20"/>
        </w:rPr>
        <w:t>www.</w:t>
      </w:r>
      <w:proofErr w:type="spellStart"/>
      <w:r w:rsidRPr="00637460">
        <w:rPr>
          <w:color w:val="000000" w:themeColor="text1"/>
          <w:sz w:val="20"/>
          <w:lang w:val="en-US"/>
        </w:rPr>
        <w:t>guu</w:t>
      </w:r>
      <w:proofErr w:type="spellEnd"/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</w:rPr>
        <w:t>ru</w:t>
      </w:r>
      <w:proofErr w:type="spellEnd"/>
    </w:p>
    <w:p w:rsidR="00455444" w:rsidRPr="00637460" w:rsidRDefault="00455444" w:rsidP="00BD1DCF">
      <w:pPr>
        <w:widowControl/>
        <w:numPr>
          <w:ilvl w:val="0"/>
          <w:numId w:val="16"/>
        </w:numPr>
        <w:tabs>
          <w:tab w:val="clear" w:pos="786"/>
          <w:tab w:val="left" w:pos="0"/>
          <w:tab w:val="left" w:pos="90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http://</w:t>
      </w:r>
      <w:r w:rsidRPr="00637460">
        <w:rPr>
          <w:color w:val="000000" w:themeColor="text1"/>
          <w:sz w:val="20"/>
        </w:rPr>
        <w:t>www.</w:t>
      </w:r>
      <w:proofErr w:type="spellStart"/>
      <w:r w:rsidRPr="00637460">
        <w:rPr>
          <w:color w:val="000000" w:themeColor="text1"/>
          <w:sz w:val="20"/>
          <w:lang w:val="en-US"/>
        </w:rPr>
        <w:t>hse</w:t>
      </w:r>
      <w:proofErr w:type="spellEnd"/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</w:rPr>
        <w:t>ru</w:t>
      </w:r>
      <w:proofErr w:type="spellEnd"/>
    </w:p>
    <w:p w:rsidR="00455444" w:rsidRPr="00637460" w:rsidRDefault="007D2876" w:rsidP="00BD1DCF">
      <w:pPr>
        <w:widowControl/>
        <w:numPr>
          <w:ilvl w:val="0"/>
          <w:numId w:val="16"/>
        </w:numPr>
        <w:tabs>
          <w:tab w:val="clear" w:pos="786"/>
          <w:tab w:val="left" w:pos="0"/>
          <w:tab w:val="left" w:pos="90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hyperlink r:id="rId7" w:history="1">
        <w:r w:rsidR="00455444" w:rsidRPr="00637460">
          <w:rPr>
            <w:rStyle w:val="ab"/>
            <w:color w:val="000000" w:themeColor="text1"/>
            <w:sz w:val="20"/>
            <w:lang w:val="en-US"/>
          </w:rPr>
          <w:t>http</w:t>
        </w:r>
        <w:r w:rsidR="00455444" w:rsidRPr="00637460">
          <w:rPr>
            <w:rStyle w:val="ab"/>
            <w:color w:val="000000" w:themeColor="text1"/>
            <w:sz w:val="20"/>
          </w:rPr>
          <w:t>://www.cbr.ru</w:t>
        </w:r>
      </w:hyperlink>
    </w:p>
    <w:p w:rsidR="00455444" w:rsidRPr="00637460" w:rsidRDefault="00455444" w:rsidP="00BD1DCF">
      <w:pPr>
        <w:widowControl/>
        <w:tabs>
          <w:tab w:val="left" w:pos="0"/>
          <w:tab w:val="left" w:pos="900"/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A35757" w:rsidRDefault="006E7A51" w:rsidP="00BD1DCF">
      <w:pPr>
        <w:tabs>
          <w:tab w:val="left" w:pos="0"/>
          <w:tab w:val="left" w:pos="1134"/>
        </w:tabs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A35757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A35757" w:rsidRDefault="00A35757" w:rsidP="00A3575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BD1DCF" w:rsidRDefault="00BD1DCF" w:rsidP="00A35757">
      <w:pPr>
        <w:spacing w:before="0" w:after="0"/>
        <w:ind w:firstLine="709"/>
        <w:jc w:val="both"/>
        <w:rPr>
          <w:sz w:val="20"/>
        </w:rPr>
      </w:pPr>
      <w:r w:rsidRPr="00BD1DCF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A35757" w:rsidRDefault="00A35757" w:rsidP="00A3575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455444" w:rsidRPr="00637460" w:rsidRDefault="00A35757" w:rsidP="00A35757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455444" w:rsidRPr="00637460" w:rsidRDefault="00455444" w:rsidP="00455444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455444" w:rsidRPr="00637460" w:rsidRDefault="00455444" w:rsidP="0045544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455444" w:rsidRPr="00637460" w:rsidRDefault="00455444" w:rsidP="00455444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455444" w:rsidRPr="00637460" w:rsidRDefault="007D2876" w:rsidP="00455444">
      <w:pPr>
        <w:spacing w:before="0" w:after="0"/>
        <w:ind w:firstLine="709"/>
        <w:rPr>
          <w:sz w:val="20"/>
          <w:lang w:val="en-US"/>
        </w:rPr>
      </w:pPr>
      <w:hyperlink r:id="rId8" w:history="1">
        <w:r w:rsidR="00455444" w:rsidRPr="00637460">
          <w:rPr>
            <w:sz w:val="20"/>
            <w:lang w:val="en-US"/>
          </w:rPr>
          <w:t>http://qsp.su/tools/onlinehelp/about_license_gpl_russian.html</w:t>
        </w:r>
      </w:hyperlink>
      <w:r w:rsidR="00455444" w:rsidRPr="00637460">
        <w:rPr>
          <w:sz w:val="20"/>
          <w:lang w:val="en-US"/>
        </w:rPr>
        <w:t xml:space="preserve"> </w:t>
      </w:r>
    </w:p>
    <w:p w:rsidR="00455444" w:rsidRPr="00637460" w:rsidRDefault="00455444" w:rsidP="0045544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455444" w:rsidRPr="00637460" w:rsidRDefault="007D2876" w:rsidP="00455444">
      <w:pPr>
        <w:spacing w:before="0" w:after="0"/>
        <w:ind w:firstLine="709"/>
        <w:rPr>
          <w:sz w:val="20"/>
        </w:rPr>
      </w:pPr>
      <w:hyperlink r:id="rId9" w:history="1">
        <w:r w:rsidR="00455444" w:rsidRPr="00637460">
          <w:rPr>
            <w:sz w:val="20"/>
          </w:rPr>
          <w:t>http://qsp.su/tools/onlinehelp/about_license_gpl_russian.html</w:t>
        </w:r>
      </w:hyperlink>
    </w:p>
    <w:p w:rsidR="00455444" w:rsidRPr="00637460" w:rsidRDefault="00455444" w:rsidP="00455444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455444" w:rsidRPr="00637460" w:rsidRDefault="007D2876" w:rsidP="00455444">
      <w:pPr>
        <w:spacing w:before="0" w:after="0"/>
        <w:ind w:firstLine="709"/>
        <w:rPr>
          <w:sz w:val="20"/>
          <w:lang w:val="en-US"/>
        </w:rPr>
      </w:pPr>
      <w:hyperlink r:id="rId10" w:history="1">
        <w:r w:rsidR="00455444" w:rsidRPr="00637460">
          <w:rPr>
            <w:sz w:val="20"/>
            <w:lang w:val="en-US"/>
          </w:rPr>
          <w:t>http://qsp.su/tools/onlinehelp/about_license_gpl_russian.html</w:t>
        </w:r>
      </w:hyperlink>
      <w:r w:rsidR="00455444" w:rsidRPr="00637460">
        <w:rPr>
          <w:sz w:val="20"/>
          <w:lang w:val="en-US"/>
        </w:rPr>
        <w:t xml:space="preserve"> </w:t>
      </w:r>
    </w:p>
    <w:p w:rsidR="00455444" w:rsidRPr="00637460" w:rsidRDefault="00455444" w:rsidP="00455444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455444" w:rsidRPr="00637460" w:rsidRDefault="007D2876" w:rsidP="00455444">
      <w:pPr>
        <w:spacing w:before="0" w:after="0"/>
        <w:ind w:firstLine="709"/>
        <w:rPr>
          <w:sz w:val="20"/>
          <w:lang w:val="en-US"/>
        </w:rPr>
      </w:pPr>
      <w:hyperlink r:id="rId11" w:history="1">
        <w:r w:rsidR="00455444" w:rsidRPr="00637460">
          <w:rPr>
            <w:sz w:val="20"/>
            <w:lang w:val="en-US"/>
          </w:rPr>
          <w:t>http://qsp.su/tools/onlinehelp/about_license_gpl_russian.html</w:t>
        </w:r>
      </w:hyperlink>
    </w:p>
    <w:p w:rsidR="00455444" w:rsidRPr="00637460" w:rsidRDefault="00455444" w:rsidP="00455444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455444" w:rsidRPr="00637460" w:rsidRDefault="007D2876" w:rsidP="00455444">
      <w:pPr>
        <w:spacing w:before="0" w:after="0"/>
        <w:ind w:firstLine="709"/>
        <w:rPr>
          <w:sz w:val="20"/>
          <w:lang w:val="en-US"/>
        </w:rPr>
      </w:pPr>
      <w:hyperlink r:id="rId12" w:history="1">
        <w:r w:rsidR="00455444" w:rsidRPr="00637460">
          <w:rPr>
            <w:sz w:val="20"/>
            <w:lang w:val="en-US"/>
          </w:rPr>
          <w:t>http://qsp.su/tools/onlinehelp/about_license_gpl_russian.html</w:t>
        </w:r>
      </w:hyperlink>
    </w:p>
    <w:p w:rsidR="00455444" w:rsidRPr="00637460" w:rsidRDefault="00455444" w:rsidP="0045544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</w:t>
      </w:r>
    </w:p>
    <w:p w:rsidR="00455444" w:rsidRPr="00637460" w:rsidRDefault="00455444" w:rsidP="00455444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предназначенное для работы с текстами;</w:t>
      </w:r>
    </w:p>
    <w:p w:rsidR="00455444" w:rsidRPr="00637460" w:rsidRDefault="00455444" w:rsidP="00455444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455444" w:rsidRPr="00637460" w:rsidRDefault="00455444" w:rsidP="0045544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455444" w:rsidRPr="00637460" w:rsidRDefault="00455444" w:rsidP="0045544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455444" w:rsidRPr="00637460" w:rsidRDefault="00455444" w:rsidP="0045544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Российский союз аудиторов </w:t>
      </w:r>
      <w:hyperlink r:id="rId13" w:history="1">
        <w:r w:rsidRPr="00637460">
          <w:rPr>
            <w:rStyle w:val="ab"/>
            <w:sz w:val="20"/>
          </w:rPr>
          <w:t>http://www.org-rsa.ru/</w:t>
        </w:r>
      </w:hyperlink>
    </w:p>
    <w:p w:rsidR="00455444" w:rsidRPr="00637460" w:rsidRDefault="00455444" w:rsidP="0045544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14" w:history="1">
        <w:r w:rsidRPr="00637460">
          <w:rPr>
            <w:rStyle w:val="ab"/>
            <w:sz w:val="20"/>
          </w:rPr>
          <w:t>https://arb.ru/</w:t>
        </w:r>
      </w:hyperlink>
    </w:p>
    <w:p w:rsidR="00455444" w:rsidRPr="00637460" w:rsidRDefault="00455444" w:rsidP="00455444">
      <w:pPr>
        <w:spacing w:before="0" w:after="0"/>
        <w:ind w:firstLine="709"/>
        <w:rPr>
          <w:sz w:val="20"/>
        </w:rPr>
      </w:pPr>
      <w:proofErr w:type="spellStart"/>
      <w:r w:rsidRPr="00637460">
        <w:rPr>
          <w:sz w:val="20"/>
        </w:rPr>
        <w:t>Бухгалтерия.Ру</w:t>
      </w:r>
      <w:proofErr w:type="spellEnd"/>
      <w:r w:rsidRPr="00637460">
        <w:rPr>
          <w:sz w:val="20"/>
        </w:rPr>
        <w:t xml:space="preserve"> https://www.buhgalteria.ru/</w:t>
      </w:r>
    </w:p>
    <w:p w:rsidR="00455444" w:rsidRPr="00637460" w:rsidRDefault="00455444" w:rsidP="0045544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15" w:history="1">
        <w:r w:rsidRPr="00637460">
          <w:rPr>
            <w:rStyle w:val="ab"/>
            <w:sz w:val="20"/>
          </w:rPr>
          <w:t>http://sf-rf.ru/</w:t>
        </w:r>
      </w:hyperlink>
    </w:p>
    <w:p w:rsidR="00455444" w:rsidRPr="00637460" w:rsidRDefault="00455444" w:rsidP="0045544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6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455444" w:rsidRPr="00637460" w:rsidRDefault="00455444" w:rsidP="00455444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color w:val="FF0000"/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7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455444" w:rsidRDefault="00455444" w:rsidP="00455444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AC2393" w:rsidRPr="00AC2393" w:rsidRDefault="00AC2393" w:rsidP="00AC2393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 w:rsidRPr="00AC2393">
        <w:rPr>
          <w:sz w:val="20"/>
        </w:rPr>
        <w:t xml:space="preserve">Справочно-правовая система «Гарант»; </w:t>
      </w:r>
    </w:p>
    <w:p w:rsidR="006564D2" w:rsidRDefault="00AC2393" w:rsidP="00AC2393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</w:pPr>
      <w:r w:rsidRPr="00AC2393">
        <w:rPr>
          <w:sz w:val="20"/>
        </w:rPr>
        <w:t>Справочно-правовая система «Консультант Плюс».</w:t>
      </w:r>
    </w:p>
    <w:sectPr w:rsidR="006564D2" w:rsidSect="0045544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43D3586"/>
    <w:multiLevelType w:val="multilevel"/>
    <w:tmpl w:val="043D3586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BC3628E"/>
    <w:multiLevelType w:val="multilevel"/>
    <w:tmpl w:val="0BC3628E"/>
    <w:lvl w:ilvl="0">
      <w:start w:val="1"/>
      <w:numFmt w:val="decimal"/>
      <w:lvlText w:val="%1."/>
      <w:lvlJc w:val="left"/>
      <w:pPr>
        <w:ind w:left="71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8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150A498D"/>
    <w:multiLevelType w:val="multilevel"/>
    <w:tmpl w:val="150A498D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D66780F"/>
    <w:multiLevelType w:val="multilevel"/>
    <w:tmpl w:val="1D66780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192D82"/>
    <w:multiLevelType w:val="multilevel"/>
    <w:tmpl w:val="2A192D8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13A4B99"/>
    <w:multiLevelType w:val="multilevel"/>
    <w:tmpl w:val="313A4B9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B7990"/>
    <w:multiLevelType w:val="multilevel"/>
    <w:tmpl w:val="343B7990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left" w:pos="1980"/>
        </w:tabs>
        <w:ind w:left="19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left" w:pos="2340"/>
        </w:tabs>
        <w:ind w:left="234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left" w:pos="3060"/>
        </w:tabs>
        <w:ind w:left="306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left" w:pos="3420"/>
        </w:tabs>
        <w:ind w:left="342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left" w:pos="4140"/>
        </w:tabs>
        <w:ind w:left="41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4500"/>
        </w:tabs>
        <w:ind w:left="450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5220"/>
        </w:tabs>
        <w:ind w:left="5220" w:hanging="1800"/>
      </w:pPr>
      <w:rPr>
        <w:rFonts w:cs="Times New Roman"/>
      </w:rPr>
    </w:lvl>
  </w:abstractNum>
  <w:abstractNum w:abstractNumId="17" w15:restartNumberingAfterBreak="0">
    <w:nsid w:val="37556940"/>
    <w:multiLevelType w:val="multilevel"/>
    <w:tmpl w:val="37556940"/>
    <w:lvl w:ilvl="0">
      <w:start w:val="1"/>
      <w:numFmt w:val="bullet"/>
      <w:lvlText w:val="-"/>
      <w:lvlJc w:val="left"/>
      <w:pPr>
        <w:tabs>
          <w:tab w:val="left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445526A3"/>
    <w:multiLevelType w:val="multilevel"/>
    <w:tmpl w:val="445526A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70551E7"/>
    <w:multiLevelType w:val="multilevel"/>
    <w:tmpl w:val="470551E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5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7746AB1"/>
    <w:multiLevelType w:val="hybridMultilevel"/>
    <w:tmpl w:val="9C4A38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B90261B"/>
    <w:multiLevelType w:val="multilevel"/>
    <w:tmpl w:val="4B90261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4" w15:restartNumberingAfterBreak="0">
    <w:nsid w:val="585F793A"/>
    <w:multiLevelType w:val="multilevel"/>
    <w:tmpl w:val="585F793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3CA796F"/>
    <w:multiLevelType w:val="multilevel"/>
    <w:tmpl w:val="63CA796F"/>
    <w:lvl w:ilvl="0">
      <w:start w:val="1"/>
      <w:numFmt w:val="bullet"/>
      <w:lvlText w:val=""/>
      <w:lvlJc w:val="left"/>
      <w:pPr>
        <w:tabs>
          <w:tab w:val="left" w:pos="540"/>
        </w:tabs>
        <w:ind w:left="54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6B4B6BD2"/>
    <w:multiLevelType w:val="hybridMultilevel"/>
    <w:tmpl w:val="4B5C57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C2B07CE"/>
    <w:multiLevelType w:val="multilevel"/>
    <w:tmpl w:val="6C2B07C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24E6256"/>
    <w:multiLevelType w:val="multilevel"/>
    <w:tmpl w:val="724E6256"/>
    <w:lvl w:ilvl="0">
      <w:start w:val="1"/>
      <w:numFmt w:val="bullet"/>
      <w:lvlText w:val=""/>
      <w:lvlJc w:val="left"/>
      <w:pPr>
        <w:tabs>
          <w:tab w:val="left" w:pos="437"/>
        </w:tabs>
        <w:ind w:left="437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797"/>
        </w:tabs>
        <w:ind w:left="79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1517"/>
        </w:tabs>
        <w:ind w:left="1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237"/>
        </w:tabs>
        <w:ind w:left="2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57"/>
        </w:tabs>
        <w:ind w:left="29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677"/>
        </w:tabs>
        <w:ind w:left="3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97"/>
        </w:tabs>
        <w:ind w:left="4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117"/>
        </w:tabs>
        <w:ind w:left="51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837"/>
        </w:tabs>
        <w:ind w:left="5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8"/>
  </w:num>
  <w:num w:numId="3">
    <w:abstractNumId w:val="8"/>
  </w:num>
  <w:num w:numId="4">
    <w:abstractNumId w:val="23"/>
  </w:num>
  <w:num w:numId="5">
    <w:abstractNumId w:val="1"/>
  </w:num>
  <w:num w:numId="6">
    <w:abstractNumId w:val="10"/>
  </w:num>
  <w:num w:numId="7">
    <w:abstractNumId w:val="0"/>
  </w:num>
  <w:num w:numId="8">
    <w:abstractNumId w:val="4"/>
  </w:num>
  <w:num w:numId="9">
    <w:abstractNumId w:val="11"/>
  </w:num>
  <w:num w:numId="10">
    <w:abstractNumId w:val="29"/>
  </w:num>
  <w:num w:numId="11">
    <w:abstractNumId w:val="3"/>
  </w:num>
  <w:num w:numId="12">
    <w:abstractNumId w:val="30"/>
  </w:num>
  <w:num w:numId="1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5"/>
  </w:num>
  <w:num w:numId="18">
    <w:abstractNumId w:val="12"/>
  </w:num>
  <w:num w:numId="19">
    <w:abstractNumId w:val="27"/>
  </w:num>
  <w:num w:numId="20">
    <w:abstractNumId w:val="18"/>
  </w:num>
  <w:num w:numId="21">
    <w:abstractNumId w:val="16"/>
  </w:num>
  <w:num w:numId="22">
    <w:abstractNumId w:val="6"/>
  </w:num>
  <w:num w:numId="23">
    <w:abstractNumId w:val="24"/>
  </w:num>
  <w:num w:numId="24">
    <w:abstractNumId w:val="22"/>
  </w:num>
  <w:num w:numId="25">
    <w:abstractNumId w:val="9"/>
  </w:num>
  <w:num w:numId="26">
    <w:abstractNumId w:val="14"/>
  </w:num>
  <w:num w:numId="27">
    <w:abstractNumId w:val="7"/>
  </w:num>
  <w:num w:numId="28">
    <w:abstractNumId w:val="13"/>
  </w:num>
  <w:num w:numId="29">
    <w:abstractNumId w:val="19"/>
  </w:num>
  <w:num w:numId="30">
    <w:abstractNumId w:val="21"/>
  </w:num>
  <w:num w:numId="31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455444"/>
    <w:rsid w:val="00084B91"/>
    <w:rsid w:val="0014416A"/>
    <w:rsid w:val="002D7C8B"/>
    <w:rsid w:val="003E504E"/>
    <w:rsid w:val="003F49BA"/>
    <w:rsid w:val="004168FB"/>
    <w:rsid w:val="00455444"/>
    <w:rsid w:val="00462044"/>
    <w:rsid w:val="004B3672"/>
    <w:rsid w:val="00536B60"/>
    <w:rsid w:val="005A4256"/>
    <w:rsid w:val="005B31CE"/>
    <w:rsid w:val="005D2178"/>
    <w:rsid w:val="00626F4D"/>
    <w:rsid w:val="006564D2"/>
    <w:rsid w:val="0065717A"/>
    <w:rsid w:val="00674E04"/>
    <w:rsid w:val="006E7A51"/>
    <w:rsid w:val="006F4FCA"/>
    <w:rsid w:val="0077703C"/>
    <w:rsid w:val="00792CE1"/>
    <w:rsid w:val="007D2876"/>
    <w:rsid w:val="00831313"/>
    <w:rsid w:val="00861069"/>
    <w:rsid w:val="00877881"/>
    <w:rsid w:val="009023B7"/>
    <w:rsid w:val="00952061"/>
    <w:rsid w:val="00973380"/>
    <w:rsid w:val="009A7D36"/>
    <w:rsid w:val="00A211B5"/>
    <w:rsid w:val="00A31730"/>
    <w:rsid w:val="00A35757"/>
    <w:rsid w:val="00A82094"/>
    <w:rsid w:val="00A93348"/>
    <w:rsid w:val="00AC2393"/>
    <w:rsid w:val="00B66EB7"/>
    <w:rsid w:val="00B840F9"/>
    <w:rsid w:val="00B913CD"/>
    <w:rsid w:val="00B9490B"/>
    <w:rsid w:val="00BD1DCF"/>
    <w:rsid w:val="00BF2D3F"/>
    <w:rsid w:val="00C54611"/>
    <w:rsid w:val="00C66DB4"/>
    <w:rsid w:val="00C76F84"/>
    <w:rsid w:val="00CB043F"/>
    <w:rsid w:val="00D51CCC"/>
    <w:rsid w:val="00DA15A9"/>
    <w:rsid w:val="00EA3A73"/>
    <w:rsid w:val="00F7676D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77D73"/>
  <w15:docId w15:val="{DF345878-D469-4947-8582-A72F37FBC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55444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455444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455444"/>
    <w:pPr>
      <w:outlineLvl w:val="1"/>
    </w:pPr>
  </w:style>
  <w:style w:type="paragraph" w:styleId="30">
    <w:name w:val="heading 3"/>
    <w:basedOn w:val="a2"/>
    <w:next w:val="a2"/>
    <w:link w:val="32"/>
    <w:qFormat/>
    <w:rsid w:val="00455444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455444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455444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455444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455444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455444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455444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4554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4554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455444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45544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455444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455444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455444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455444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455444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455444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455444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455444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455444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455444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455444"/>
    <w:rPr>
      <w:rFonts w:cs="Times New Roman"/>
    </w:rPr>
  </w:style>
  <w:style w:type="character" w:styleId="aa">
    <w:name w:val="Emphasis"/>
    <w:basedOn w:val="a3"/>
    <w:uiPriority w:val="99"/>
    <w:qFormat/>
    <w:rsid w:val="00455444"/>
    <w:rPr>
      <w:rFonts w:cs="Times New Roman"/>
      <w:i/>
    </w:rPr>
  </w:style>
  <w:style w:type="character" w:styleId="ab">
    <w:name w:val="Hyperlink"/>
    <w:basedOn w:val="a3"/>
    <w:qFormat/>
    <w:rsid w:val="00455444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455444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455444"/>
    <w:rPr>
      <w:rFonts w:cs="Times New Roman"/>
    </w:rPr>
  </w:style>
  <w:style w:type="character" w:styleId="ad">
    <w:name w:val="line number"/>
    <w:basedOn w:val="a3"/>
    <w:uiPriority w:val="99"/>
    <w:qFormat/>
    <w:rsid w:val="00455444"/>
    <w:rPr>
      <w:rFonts w:cs="Times New Roman"/>
    </w:rPr>
  </w:style>
  <w:style w:type="character" w:styleId="HTML2">
    <w:name w:val="HTML Definition"/>
    <w:basedOn w:val="a3"/>
    <w:uiPriority w:val="99"/>
    <w:qFormat/>
    <w:rsid w:val="00455444"/>
    <w:rPr>
      <w:rFonts w:cs="Times New Roman"/>
      <w:i/>
    </w:rPr>
  </w:style>
  <w:style w:type="character" w:styleId="HTML3">
    <w:name w:val="HTML Variable"/>
    <w:basedOn w:val="a3"/>
    <w:uiPriority w:val="99"/>
    <w:qFormat/>
    <w:rsid w:val="00455444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455444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455444"/>
    <w:rPr>
      <w:rFonts w:cs="Times New Roman"/>
      <w:b/>
    </w:rPr>
  </w:style>
  <w:style w:type="character" w:styleId="HTML5">
    <w:name w:val="HTML Cite"/>
    <w:basedOn w:val="a3"/>
    <w:uiPriority w:val="99"/>
    <w:qFormat/>
    <w:rsid w:val="00455444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455444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455444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455444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455444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455444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455444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45544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45544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455444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455444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45544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455444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455444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4554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455444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455444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455444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455444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455444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455444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455444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455444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455444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455444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455444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45544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455444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455444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455444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455444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4554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455444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455444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4554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455444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455444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455444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455444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455444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455444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455444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455444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455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455444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4554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455444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455444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455444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455444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455444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455444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4554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455444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455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455444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455444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455444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455444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455444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455444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4554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455444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455444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455444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455444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455444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455444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4554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455444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45544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455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455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455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455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45544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45544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455444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455444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455444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455444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455444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455444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455444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45544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45544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45544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455444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455444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455444"/>
    <w:rPr>
      <w:rFonts w:cs="Times New Roman"/>
    </w:rPr>
  </w:style>
  <w:style w:type="character" w:customStyle="1" w:styleId="spelle">
    <w:name w:val="spelle"/>
    <w:uiPriority w:val="99"/>
    <w:qFormat/>
    <w:rsid w:val="00455444"/>
  </w:style>
  <w:style w:type="character" w:customStyle="1" w:styleId="FootnoteTextChar3">
    <w:name w:val="Footnote Text Char3"/>
    <w:uiPriority w:val="99"/>
    <w:qFormat/>
    <w:locked/>
    <w:rsid w:val="00455444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455444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455444"/>
  </w:style>
  <w:style w:type="character" w:customStyle="1" w:styleId="FootnoteTextChar">
    <w:name w:val="Footnote Text Char"/>
    <w:basedOn w:val="a3"/>
    <w:uiPriority w:val="99"/>
    <w:qFormat/>
    <w:locked/>
    <w:rsid w:val="00455444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45544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455444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455444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455444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455444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455444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455444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455444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455444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455444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455444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455444"/>
  </w:style>
  <w:style w:type="character" w:customStyle="1" w:styleId="DocumentMapChar">
    <w:name w:val="Document Map Char"/>
    <w:basedOn w:val="a3"/>
    <w:uiPriority w:val="99"/>
    <w:qFormat/>
    <w:locked/>
    <w:rsid w:val="00455444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455444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455444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455444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455444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455444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455444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455444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45544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455444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455444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455444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455444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455444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455444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455444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455444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455444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455444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455444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455444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455444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455444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455444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455444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455444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455444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45544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4554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455444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455444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455444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455444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455444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455444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455444"/>
    <w:rPr>
      <w:rFonts w:cs="Times New Roman"/>
    </w:rPr>
  </w:style>
  <w:style w:type="paragraph" w:customStyle="1" w:styleId="ConsPlusNonformat">
    <w:name w:val="ConsPlusNonformat"/>
    <w:uiPriority w:val="99"/>
    <w:qFormat/>
    <w:rsid w:val="004554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455444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455444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455444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455444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455444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455444"/>
  </w:style>
  <w:style w:type="character" w:customStyle="1" w:styleId="110">
    <w:name w:val="Заголовок 1 Знак1"/>
    <w:uiPriority w:val="99"/>
    <w:qFormat/>
    <w:locked/>
    <w:rsid w:val="00455444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455444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455444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455444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455444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455444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455444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455444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455444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455444"/>
  </w:style>
  <w:style w:type="paragraph" w:customStyle="1" w:styleId="Style16">
    <w:name w:val="Style16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455444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455444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455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455444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455444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455444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455444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45544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455444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455444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455444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455444"/>
    <w:rPr>
      <w:sz w:val="24"/>
    </w:rPr>
  </w:style>
  <w:style w:type="character" w:customStyle="1" w:styleId="trb12">
    <w:name w:val="trb12"/>
    <w:basedOn w:val="a3"/>
    <w:uiPriority w:val="99"/>
    <w:qFormat/>
    <w:rsid w:val="00455444"/>
    <w:rPr>
      <w:rFonts w:cs="Times New Roman"/>
    </w:rPr>
  </w:style>
  <w:style w:type="character" w:customStyle="1" w:styleId="tbln12">
    <w:name w:val="tbln12"/>
    <w:basedOn w:val="a3"/>
    <w:uiPriority w:val="99"/>
    <w:qFormat/>
    <w:rsid w:val="00455444"/>
    <w:rPr>
      <w:rFonts w:cs="Times New Roman"/>
    </w:rPr>
  </w:style>
  <w:style w:type="character" w:customStyle="1" w:styleId="tbb12">
    <w:name w:val="tbb12"/>
    <w:basedOn w:val="a3"/>
    <w:uiPriority w:val="99"/>
    <w:qFormat/>
    <w:rsid w:val="00455444"/>
    <w:rPr>
      <w:rFonts w:cs="Times New Roman"/>
    </w:rPr>
  </w:style>
  <w:style w:type="paragraph" w:customStyle="1" w:styleId="Style9">
    <w:name w:val="Style9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455444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455444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455444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455444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455444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455444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455444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455444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455444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455444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455444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455444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455444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4554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45544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455444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455444"/>
    <w:rPr>
      <w:rFonts w:cs="Times New Roman"/>
    </w:rPr>
  </w:style>
  <w:style w:type="character" w:customStyle="1" w:styleId="161">
    <w:name w:val="Знак Знак16"/>
    <w:uiPriority w:val="99"/>
    <w:qFormat/>
    <w:locked/>
    <w:rsid w:val="00455444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455444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455444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455444"/>
    <w:rPr>
      <w:sz w:val="16"/>
    </w:rPr>
  </w:style>
  <w:style w:type="paragraph" w:customStyle="1" w:styleId="affff2">
    <w:name w:val="a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455444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455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455444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455444"/>
  </w:style>
  <w:style w:type="character" w:customStyle="1" w:styleId="apple-style-span">
    <w:name w:val="apple-style-span"/>
    <w:uiPriority w:val="99"/>
    <w:qFormat/>
    <w:rsid w:val="00455444"/>
  </w:style>
  <w:style w:type="character" w:customStyle="1" w:styleId="orange">
    <w:name w:val="orange"/>
    <w:uiPriority w:val="99"/>
    <w:qFormat/>
    <w:rsid w:val="00455444"/>
  </w:style>
  <w:style w:type="character" w:customStyle="1" w:styleId="gray">
    <w:name w:val="gray"/>
    <w:uiPriority w:val="99"/>
    <w:qFormat/>
    <w:rsid w:val="00455444"/>
  </w:style>
  <w:style w:type="paragraph" w:customStyle="1" w:styleId="1KGK9">
    <w:name w:val="1KG=K9"/>
    <w:uiPriority w:val="99"/>
    <w:qFormat/>
    <w:rsid w:val="004554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455444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455444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455444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455444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455444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455444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455444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455444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455444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455444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455444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455444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455444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45544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45544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455444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455444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455444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455444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455444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45544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455444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455444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455444"/>
    <w:rPr>
      <w:rFonts w:cs="Times New Roman"/>
    </w:rPr>
  </w:style>
  <w:style w:type="character" w:customStyle="1" w:styleId="ft523">
    <w:name w:val="ft523"/>
    <w:basedOn w:val="a3"/>
    <w:uiPriority w:val="99"/>
    <w:qFormat/>
    <w:rsid w:val="00455444"/>
    <w:rPr>
      <w:rFonts w:cs="Times New Roman"/>
    </w:rPr>
  </w:style>
  <w:style w:type="character" w:customStyle="1" w:styleId="ft459">
    <w:name w:val="ft459"/>
    <w:basedOn w:val="a3"/>
    <w:uiPriority w:val="99"/>
    <w:qFormat/>
    <w:rsid w:val="00455444"/>
    <w:rPr>
      <w:rFonts w:cs="Times New Roman"/>
    </w:rPr>
  </w:style>
  <w:style w:type="character" w:customStyle="1" w:styleId="ft553">
    <w:name w:val="ft553"/>
    <w:basedOn w:val="a3"/>
    <w:uiPriority w:val="99"/>
    <w:qFormat/>
    <w:rsid w:val="00455444"/>
    <w:rPr>
      <w:rFonts w:cs="Times New Roman"/>
    </w:rPr>
  </w:style>
  <w:style w:type="character" w:customStyle="1" w:styleId="ft672">
    <w:name w:val="ft672"/>
    <w:basedOn w:val="a3"/>
    <w:uiPriority w:val="99"/>
    <w:qFormat/>
    <w:rsid w:val="00455444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455444"/>
    <w:rPr>
      <w:rFonts w:cs="Times New Roman"/>
    </w:rPr>
  </w:style>
  <w:style w:type="character" w:customStyle="1" w:styleId="ft224">
    <w:name w:val="ft224"/>
    <w:basedOn w:val="a3"/>
    <w:uiPriority w:val="99"/>
    <w:qFormat/>
    <w:rsid w:val="00455444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455444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455444"/>
    <w:rPr>
      <w:sz w:val="16"/>
    </w:rPr>
  </w:style>
  <w:style w:type="paragraph" w:customStyle="1" w:styleId="affffb">
    <w:name w:val="Стиль"/>
    <w:uiPriority w:val="99"/>
    <w:qFormat/>
    <w:rsid w:val="00455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455444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455444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455444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455444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455444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455444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455444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455444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455444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455444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455444"/>
    <w:rPr>
      <w:rFonts w:cs="Times New Roman"/>
    </w:rPr>
  </w:style>
  <w:style w:type="character" w:customStyle="1" w:styleId="ft1168">
    <w:name w:val="ft1168"/>
    <w:basedOn w:val="a3"/>
    <w:uiPriority w:val="99"/>
    <w:qFormat/>
    <w:rsid w:val="00455444"/>
    <w:rPr>
      <w:rFonts w:cs="Times New Roman"/>
    </w:rPr>
  </w:style>
  <w:style w:type="character" w:customStyle="1" w:styleId="ft1237">
    <w:name w:val="ft1237"/>
    <w:basedOn w:val="a3"/>
    <w:uiPriority w:val="99"/>
    <w:qFormat/>
    <w:rsid w:val="00455444"/>
    <w:rPr>
      <w:rFonts w:cs="Times New Roman"/>
    </w:rPr>
  </w:style>
  <w:style w:type="character" w:customStyle="1" w:styleId="ft1245">
    <w:name w:val="ft1245"/>
    <w:basedOn w:val="a3"/>
    <w:uiPriority w:val="99"/>
    <w:qFormat/>
    <w:rsid w:val="00455444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455444"/>
    <w:rPr>
      <w:rFonts w:cs="Times New Roman"/>
    </w:rPr>
  </w:style>
  <w:style w:type="paragraph" w:customStyle="1" w:styleId="2f4">
    <w:name w:val="[О] Загол. 2 ур."/>
    <w:uiPriority w:val="99"/>
    <w:qFormat/>
    <w:rsid w:val="00455444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455444"/>
    <w:rPr>
      <w:rFonts w:cs="Times New Roman"/>
    </w:rPr>
  </w:style>
  <w:style w:type="character" w:customStyle="1" w:styleId="610">
    <w:name w:val="Знак Знак610"/>
    <w:uiPriority w:val="99"/>
    <w:qFormat/>
    <w:locked/>
    <w:rsid w:val="00455444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455444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455444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455444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455444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455444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455444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455444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455444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455444"/>
    <w:rPr>
      <w:rFonts w:cs="Times New Roman"/>
    </w:rPr>
  </w:style>
  <w:style w:type="character" w:customStyle="1" w:styleId="FontStyle33">
    <w:name w:val="Font Style33"/>
    <w:uiPriority w:val="99"/>
    <w:qFormat/>
    <w:rsid w:val="00455444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455444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455444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455444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455444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455444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455444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455444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455444"/>
    <w:rPr>
      <w:rFonts w:cs="Times New Roman"/>
    </w:rPr>
  </w:style>
  <w:style w:type="character" w:customStyle="1" w:styleId="ft3162">
    <w:name w:val="ft3162"/>
    <w:basedOn w:val="a3"/>
    <w:uiPriority w:val="99"/>
    <w:qFormat/>
    <w:rsid w:val="00455444"/>
    <w:rPr>
      <w:rFonts w:cs="Times New Roman"/>
    </w:rPr>
  </w:style>
  <w:style w:type="character" w:customStyle="1" w:styleId="ft1373">
    <w:name w:val="ft1373"/>
    <w:basedOn w:val="a3"/>
    <w:uiPriority w:val="99"/>
    <w:qFormat/>
    <w:rsid w:val="00455444"/>
    <w:rPr>
      <w:rFonts w:cs="Times New Roman"/>
    </w:rPr>
  </w:style>
  <w:style w:type="character" w:customStyle="1" w:styleId="ft32">
    <w:name w:val="ft32"/>
    <w:basedOn w:val="a3"/>
    <w:uiPriority w:val="99"/>
    <w:qFormat/>
    <w:rsid w:val="00455444"/>
    <w:rPr>
      <w:rFonts w:cs="Times New Roman"/>
    </w:rPr>
  </w:style>
  <w:style w:type="character" w:customStyle="1" w:styleId="ft1433">
    <w:name w:val="ft1433"/>
    <w:basedOn w:val="a3"/>
    <w:uiPriority w:val="99"/>
    <w:qFormat/>
    <w:rsid w:val="00455444"/>
    <w:rPr>
      <w:rFonts w:cs="Times New Roman"/>
    </w:rPr>
  </w:style>
  <w:style w:type="character" w:customStyle="1" w:styleId="ft1481">
    <w:name w:val="ft1481"/>
    <w:basedOn w:val="a3"/>
    <w:uiPriority w:val="99"/>
    <w:qFormat/>
    <w:rsid w:val="00455444"/>
    <w:rPr>
      <w:rFonts w:cs="Times New Roman"/>
    </w:rPr>
  </w:style>
  <w:style w:type="character" w:customStyle="1" w:styleId="ft1536">
    <w:name w:val="ft1536"/>
    <w:basedOn w:val="a3"/>
    <w:uiPriority w:val="99"/>
    <w:qFormat/>
    <w:rsid w:val="00455444"/>
    <w:rPr>
      <w:rFonts w:cs="Times New Roman"/>
    </w:rPr>
  </w:style>
  <w:style w:type="character" w:customStyle="1" w:styleId="ft1543">
    <w:name w:val="ft1543"/>
    <w:basedOn w:val="a3"/>
    <w:uiPriority w:val="99"/>
    <w:qFormat/>
    <w:rsid w:val="00455444"/>
    <w:rPr>
      <w:rFonts w:cs="Times New Roman"/>
    </w:rPr>
  </w:style>
  <w:style w:type="character" w:customStyle="1" w:styleId="ft1">
    <w:name w:val="ft1"/>
    <w:basedOn w:val="a3"/>
    <w:uiPriority w:val="99"/>
    <w:qFormat/>
    <w:rsid w:val="00455444"/>
    <w:rPr>
      <w:rFonts w:cs="Times New Roman"/>
    </w:rPr>
  </w:style>
  <w:style w:type="character" w:customStyle="1" w:styleId="ft1546">
    <w:name w:val="ft1546"/>
    <w:basedOn w:val="a3"/>
    <w:uiPriority w:val="99"/>
    <w:qFormat/>
    <w:rsid w:val="00455444"/>
    <w:rPr>
      <w:rFonts w:cs="Times New Roman"/>
    </w:rPr>
  </w:style>
  <w:style w:type="character" w:customStyle="1" w:styleId="ft1550">
    <w:name w:val="ft1550"/>
    <w:basedOn w:val="a3"/>
    <w:uiPriority w:val="99"/>
    <w:qFormat/>
    <w:rsid w:val="00455444"/>
    <w:rPr>
      <w:rFonts w:cs="Times New Roman"/>
    </w:rPr>
  </w:style>
  <w:style w:type="character" w:customStyle="1" w:styleId="ft1571">
    <w:name w:val="ft1571"/>
    <w:basedOn w:val="a3"/>
    <w:uiPriority w:val="99"/>
    <w:qFormat/>
    <w:rsid w:val="00455444"/>
    <w:rPr>
      <w:rFonts w:cs="Times New Roman"/>
    </w:rPr>
  </w:style>
  <w:style w:type="character" w:customStyle="1" w:styleId="ft1577">
    <w:name w:val="ft1577"/>
    <w:basedOn w:val="a3"/>
    <w:uiPriority w:val="99"/>
    <w:qFormat/>
    <w:rsid w:val="00455444"/>
    <w:rPr>
      <w:rFonts w:cs="Times New Roman"/>
    </w:rPr>
  </w:style>
  <w:style w:type="character" w:customStyle="1" w:styleId="ft1583">
    <w:name w:val="ft1583"/>
    <w:basedOn w:val="a3"/>
    <w:uiPriority w:val="99"/>
    <w:qFormat/>
    <w:rsid w:val="00455444"/>
    <w:rPr>
      <w:rFonts w:cs="Times New Roman"/>
    </w:rPr>
  </w:style>
  <w:style w:type="character" w:customStyle="1" w:styleId="ft1593">
    <w:name w:val="ft1593"/>
    <w:basedOn w:val="a3"/>
    <w:uiPriority w:val="99"/>
    <w:qFormat/>
    <w:rsid w:val="00455444"/>
    <w:rPr>
      <w:rFonts w:cs="Times New Roman"/>
    </w:rPr>
  </w:style>
  <w:style w:type="character" w:customStyle="1" w:styleId="ft1641">
    <w:name w:val="ft1641"/>
    <w:basedOn w:val="a3"/>
    <w:uiPriority w:val="99"/>
    <w:qFormat/>
    <w:rsid w:val="00455444"/>
    <w:rPr>
      <w:rFonts w:cs="Times New Roman"/>
    </w:rPr>
  </w:style>
  <w:style w:type="character" w:customStyle="1" w:styleId="ft1671">
    <w:name w:val="ft1671"/>
    <w:basedOn w:val="a3"/>
    <w:uiPriority w:val="99"/>
    <w:qFormat/>
    <w:rsid w:val="00455444"/>
    <w:rPr>
      <w:rFonts w:cs="Times New Roman"/>
    </w:rPr>
  </w:style>
  <w:style w:type="character" w:customStyle="1" w:styleId="ft1723">
    <w:name w:val="ft1723"/>
    <w:basedOn w:val="a3"/>
    <w:uiPriority w:val="99"/>
    <w:qFormat/>
    <w:rsid w:val="00455444"/>
    <w:rPr>
      <w:rFonts w:cs="Times New Roman"/>
    </w:rPr>
  </w:style>
  <w:style w:type="character" w:customStyle="1" w:styleId="ft1786">
    <w:name w:val="ft1786"/>
    <w:basedOn w:val="a3"/>
    <w:uiPriority w:val="99"/>
    <w:qFormat/>
    <w:rsid w:val="00455444"/>
    <w:rPr>
      <w:rFonts w:cs="Times New Roman"/>
    </w:rPr>
  </w:style>
  <w:style w:type="character" w:customStyle="1" w:styleId="ft1809">
    <w:name w:val="ft1809"/>
    <w:basedOn w:val="a3"/>
    <w:uiPriority w:val="99"/>
    <w:qFormat/>
    <w:rsid w:val="00455444"/>
    <w:rPr>
      <w:rFonts w:cs="Times New Roman"/>
    </w:rPr>
  </w:style>
  <w:style w:type="character" w:customStyle="1" w:styleId="ft1814">
    <w:name w:val="ft1814"/>
    <w:basedOn w:val="a3"/>
    <w:uiPriority w:val="99"/>
    <w:qFormat/>
    <w:rsid w:val="00455444"/>
    <w:rPr>
      <w:rFonts w:cs="Times New Roman"/>
    </w:rPr>
  </w:style>
  <w:style w:type="character" w:customStyle="1" w:styleId="ft1827">
    <w:name w:val="ft1827"/>
    <w:basedOn w:val="a3"/>
    <w:uiPriority w:val="99"/>
    <w:qFormat/>
    <w:rsid w:val="00455444"/>
    <w:rPr>
      <w:rFonts w:cs="Times New Roman"/>
    </w:rPr>
  </w:style>
  <w:style w:type="character" w:customStyle="1" w:styleId="ft1831">
    <w:name w:val="ft1831"/>
    <w:basedOn w:val="a3"/>
    <w:uiPriority w:val="99"/>
    <w:qFormat/>
    <w:rsid w:val="00455444"/>
    <w:rPr>
      <w:rFonts w:cs="Times New Roman"/>
    </w:rPr>
  </w:style>
  <w:style w:type="character" w:customStyle="1" w:styleId="ft1837">
    <w:name w:val="ft1837"/>
    <w:basedOn w:val="a3"/>
    <w:uiPriority w:val="99"/>
    <w:qFormat/>
    <w:rsid w:val="00455444"/>
    <w:rPr>
      <w:rFonts w:cs="Times New Roman"/>
    </w:rPr>
  </w:style>
  <w:style w:type="character" w:customStyle="1" w:styleId="ft1857">
    <w:name w:val="ft1857"/>
    <w:basedOn w:val="a3"/>
    <w:uiPriority w:val="99"/>
    <w:qFormat/>
    <w:rsid w:val="00455444"/>
    <w:rPr>
      <w:rFonts w:cs="Times New Roman"/>
    </w:rPr>
  </w:style>
  <w:style w:type="character" w:customStyle="1" w:styleId="ft1873">
    <w:name w:val="ft1873"/>
    <w:basedOn w:val="a3"/>
    <w:uiPriority w:val="99"/>
    <w:qFormat/>
    <w:rsid w:val="00455444"/>
    <w:rPr>
      <w:rFonts w:cs="Times New Roman"/>
    </w:rPr>
  </w:style>
  <w:style w:type="character" w:customStyle="1" w:styleId="ft1932">
    <w:name w:val="ft1932"/>
    <w:basedOn w:val="a3"/>
    <w:uiPriority w:val="99"/>
    <w:qFormat/>
    <w:rsid w:val="00455444"/>
    <w:rPr>
      <w:rFonts w:cs="Times New Roman"/>
    </w:rPr>
  </w:style>
  <w:style w:type="character" w:customStyle="1" w:styleId="ft1995">
    <w:name w:val="ft1995"/>
    <w:basedOn w:val="a3"/>
    <w:uiPriority w:val="99"/>
    <w:qFormat/>
    <w:rsid w:val="00455444"/>
    <w:rPr>
      <w:rFonts w:cs="Times New Roman"/>
    </w:rPr>
  </w:style>
  <w:style w:type="character" w:customStyle="1" w:styleId="ft2033">
    <w:name w:val="ft2033"/>
    <w:basedOn w:val="a3"/>
    <w:uiPriority w:val="99"/>
    <w:qFormat/>
    <w:rsid w:val="00455444"/>
    <w:rPr>
      <w:rFonts w:cs="Times New Roman"/>
    </w:rPr>
  </w:style>
  <w:style w:type="character" w:customStyle="1" w:styleId="ft11943">
    <w:name w:val="ft11943"/>
    <w:basedOn w:val="a3"/>
    <w:uiPriority w:val="99"/>
    <w:qFormat/>
    <w:rsid w:val="00455444"/>
    <w:rPr>
      <w:rFonts w:cs="Times New Roman"/>
    </w:rPr>
  </w:style>
  <w:style w:type="character" w:customStyle="1" w:styleId="ft12010">
    <w:name w:val="ft12010"/>
    <w:basedOn w:val="a3"/>
    <w:uiPriority w:val="99"/>
    <w:qFormat/>
    <w:rsid w:val="00455444"/>
    <w:rPr>
      <w:rFonts w:cs="Times New Roman"/>
    </w:rPr>
  </w:style>
  <w:style w:type="character" w:customStyle="1" w:styleId="ft12050">
    <w:name w:val="ft12050"/>
    <w:basedOn w:val="a3"/>
    <w:uiPriority w:val="99"/>
    <w:qFormat/>
    <w:rsid w:val="00455444"/>
    <w:rPr>
      <w:rFonts w:cs="Times New Roman"/>
    </w:rPr>
  </w:style>
  <w:style w:type="character" w:customStyle="1" w:styleId="ft12104">
    <w:name w:val="ft12104"/>
    <w:basedOn w:val="a3"/>
    <w:uiPriority w:val="99"/>
    <w:qFormat/>
    <w:rsid w:val="00455444"/>
    <w:rPr>
      <w:rFonts w:cs="Times New Roman"/>
    </w:rPr>
  </w:style>
  <w:style w:type="character" w:customStyle="1" w:styleId="ft12139">
    <w:name w:val="ft12139"/>
    <w:basedOn w:val="a3"/>
    <w:uiPriority w:val="99"/>
    <w:qFormat/>
    <w:rsid w:val="00455444"/>
    <w:rPr>
      <w:rFonts w:cs="Times New Roman"/>
    </w:rPr>
  </w:style>
  <w:style w:type="character" w:customStyle="1" w:styleId="ft12166">
    <w:name w:val="ft12166"/>
    <w:basedOn w:val="a3"/>
    <w:uiPriority w:val="99"/>
    <w:qFormat/>
    <w:rsid w:val="00455444"/>
    <w:rPr>
      <w:rFonts w:cs="Times New Roman"/>
    </w:rPr>
  </w:style>
  <w:style w:type="character" w:customStyle="1" w:styleId="ft12184">
    <w:name w:val="ft12184"/>
    <w:basedOn w:val="a3"/>
    <w:uiPriority w:val="99"/>
    <w:qFormat/>
    <w:rsid w:val="00455444"/>
    <w:rPr>
      <w:rFonts w:cs="Times New Roman"/>
    </w:rPr>
  </w:style>
  <w:style w:type="character" w:customStyle="1" w:styleId="ft12250">
    <w:name w:val="ft12250"/>
    <w:basedOn w:val="a3"/>
    <w:uiPriority w:val="99"/>
    <w:qFormat/>
    <w:rsid w:val="00455444"/>
    <w:rPr>
      <w:rFonts w:cs="Times New Roman"/>
    </w:rPr>
  </w:style>
  <w:style w:type="character" w:customStyle="1" w:styleId="ft12278">
    <w:name w:val="ft12278"/>
    <w:basedOn w:val="a3"/>
    <w:uiPriority w:val="99"/>
    <w:qFormat/>
    <w:rsid w:val="00455444"/>
    <w:rPr>
      <w:rFonts w:cs="Times New Roman"/>
    </w:rPr>
  </w:style>
  <w:style w:type="character" w:customStyle="1" w:styleId="ft12329">
    <w:name w:val="ft12329"/>
    <w:basedOn w:val="a3"/>
    <w:uiPriority w:val="99"/>
    <w:qFormat/>
    <w:rsid w:val="00455444"/>
    <w:rPr>
      <w:rFonts w:cs="Times New Roman"/>
    </w:rPr>
  </w:style>
  <w:style w:type="character" w:customStyle="1" w:styleId="ft12373">
    <w:name w:val="ft12373"/>
    <w:basedOn w:val="a3"/>
    <w:uiPriority w:val="99"/>
    <w:qFormat/>
    <w:rsid w:val="00455444"/>
    <w:rPr>
      <w:rFonts w:cs="Times New Roman"/>
    </w:rPr>
  </w:style>
  <w:style w:type="character" w:customStyle="1" w:styleId="ft12374">
    <w:name w:val="ft12374"/>
    <w:basedOn w:val="a3"/>
    <w:uiPriority w:val="99"/>
    <w:qFormat/>
    <w:rsid w:val="00455444"/>
    <w:rPr>
      <w:rFonts w:cs="Times New Roman"/>
    </w:rPr>
  </w:style>
  <w:style w:type="character" w:customStyle="1" w:styleId="ft12429">
    <w:name w:val="ft12429"/>
    <w:basedOn w:val="a3"/>
    <w:uiPriority w:val="99"/>
    <w:qFormat/>
    <w:rsid w:val="00455444"/>
    <w:rPr>
      <w:rFonts w:cs="Times New Roman"/>
    </w:rPr>
  </w:style>
  <w:style w:type="character" w:customStyle="1" w:styleId="ft12471">
    <w:name w:val="ft12471"/>
    <w:basedOn w:val="a3"/>
    <w:uiPriority w:val="99"/>
    <w:qFormat/>
    <w:rsid w:val="00455444"/>
    <w:rPr>
      <w:rFonts w:cs="Times New Roman"/>
    </w:rPr>
  </w:style>
  <w:style w:type="character" w:customStyle="1" w:styleId="ft12500">
    <w:name w:val="ft12500"/>
    <w:basedOn w:val="a3"/>
    <w:uiPriority w:val="99"/>
    <w:qFormat/>
    <w:rsid w:val="00455444"/>
    <w:rPr>
      <w:rFonts w:cs="Times New Roman"/>
    </w:rPr>
  </w:style>
  <w:style w:type="character" w:customStyle="1" w:styleId="ft12501">
    <w:name w:val="ft12501"/>
    <w:basedOn w:val="a3"/>
    <w:uiPriority w:val="99"/>
    <w:qFormat/>
    <w:rsid w:val="00455444"/>
    <w:rPr>
      <w:rFonts w:cs="Times New Roman"/>
    </w:rPr>
  </w:style>
  <w:style w:type="character" w:customStyle="1" w:styleId="ft12561">
    <w:name w:val="ft12561"/>
    <w:basedOn w:val="a3"/>
    <w:uiPriority w:val="99"/>
    <w:qFormat/>
    <w:rsid w:val="00455444"/>
    <w:rPr>
      <w:rFonts w:cs="Times New Roman"/>
    </w:rPr>
  </w:style>
  <w:style w:type="character" w:customStyle="1" w:styleId="ft12562">
    <w:name w:val="ft12562"/>
    <w:basedOn w:val="a3"/>
    <w:uiPriority w:val="99"/>
    <w:qFormat/>
    <w:rsid w:val="00455444"/>
    <w:rPr>
      <w:rFonts w:cs="Times New Roman"/>
    </w:rPr>
  </w:style>
  <w:style w:type="character" w:customStyle="1" w:styleId="ft12589">
    <w:name w:val="ft12589"/>
    <w:basedOn w:val="a3"/>
    <w:uiPriority w:val="99"/>
    <w:qFormat/>
    <w:rsid w:val="00455444"/>
    <w:rPr>
      <w:rFonts w:cs="Times New Roman"/>
    </w:rPr>
  </w:style>
  <w:style w:type="character" w:customStyle="1" w:styleId="ft12609">
    <w:name w:val="ft12609"/>
    <w:basedOn w:val="a3"/>
    <w:uiPriority w:val="99"/>
    <w:qFormat/>
    <w:rsid w:val="00455444"/>
    <w:rPr>
      <w:rFonts w:cs="Times New Roman"/>
    </w:rPr>
  </w:style>
  <w:style w:type="character" w:customStyle="1" w:styleId="ft12670">
    <w:name w:val="ft12670"/>
    <w:basedOn w:val="a3"/>
    <w:uiPriority w:val="99"/>
    <w:qFormat/>
    <w:rsid w:val="00455444"/>
    <w:rPr>
      <w:rFonts w:cs="Times New Roman"/>
    </w:rPr>
  </w:style>
  <w:style w:type="character" w:customStyle="1" w:styleId="ft12676">
    <w:name w:val="ft12676"/>
    <w:basedOn w:val="a3"/>
    <w:uiPriority w:val="99"/>
    <w:qFormat/>
    <w:rsid w:val="00455444"/>
    <w:rPr>
      <w:rFonts w:cs="Times New Roman"/>
    </w:rPr>
  </w:style>
  <w:style w:type="character" w:customStyle="1" w:styleId="ft12686">
    <w:name w:val="ft12686"/>
    <w:basedOn w:val="a3"/>
    <w:uiPriority w:val="99"/>
    <w:qFormat/>
    <w:rsid w:val="00455444"/>
    <w:rPr>
      <w:rFonts w:cs="Times New Roman"/>
    </w:rPr>
  </w:style>
  <w:style w:type="character" w:customStyle="1" w:styleId="ft12696">
    <w:name w:val="ft12696"/>
    <w:basedOn w:val="a3"/>
    <w:uiPriority w:val="99"/>
    <w:qFormat/>
    <w:rsid w:val="00455444"/>
    <w:rPr>
      <w:rFonts w:cs="Times New Roman"/>
    </w:rPr>
  </w:style>
  <w:style w:type="character" w:customStyle="1" w:styleId="ft12701">
    <w:name w:val="ft12701"/>
    <w:basedOn w:val="a3"/>
    <w:uiPriority w:val="99"/>
    <w:qFormat/>
    <w:rsid w:val="00455444"/>
    <w:rPr>
      <w:rFonts w:cs="Times New Roman"/>
    </w:rPr>
  </w:style>
  <w:style w:type="character" w:customStyle="1" w:styleId="ft12708">
    <w:name w:val="ft12708"/>
    <w:basedOn w:val="a3"/>
    <w:uiPriority w:val="99"/>
    <w:qFormat/>
    <w:rsid w:val="00455444"/>
    <w:rPr>
      <w:rFonts w:cs="Times New Roman"/>
    </w:rPr>
  </w:style>
  <w:style w:type="character" w:customStyle="1" w:styleId="ft12715">
    <w:name w:val="ft12715"/>
    <w:basedOn w:val="a3"/>
    <w:uiPriority w:val="99"/>
    <w:qFormat/>
    <w:rsid w:val="00455444"/>
    <w:rPr>
      <w:rFonts w:cs="Times New Roman"/>
    </w:rPr>
  </w:style>
  <w:style w:type="character" w:customStyle="1" w:styleId="ft12722">
    <w:name w:val="ft12722"/>
    <w:basedOn w:val="a3"/>
    <w:uiPriority w:val="99"/>
    <w:qFormat/>
    <w:rsid w:val="00455444"/>
    <w:rPr>
      <w:rFonts w:cs="Times New Roman"/>
    </w:rPr>
  </w:style>
  <w:style w:type="character" w:customStyle="1" w:styleId="ft12787">
    <w:name w:val="ft12787"/>
    <w:basedOn w:val="a3"/>
    <w:uiPriority w:val="99"/>
    <w:qFormat/>
    <w:rsid w:val="00455444"/>
    <w:rPr>
      <w:rFonts w:cs="Times New Roman"/>
    </w:rPr>
  </w:style>
  <w:style w:type="character" w:customStyle="1" w:styleId="ft12790">
    <w:name w:val="ft12790"/>
    <w:basedOn w:val="a3"/>
    <w:uiPriority w:val="99"/>
    <w:qFormat/>
    <w:rsid w:val="00455444"/>
    <w:rPr>
      <w:rFonts w:cs="Times New Roman"/>
    </w:rPr>
  </w:style>
  <w:style w:type="character" w:customStyle="1" w:styleId="ft12850">
    <w:name w:val="ft12850"/>
    <w:basedOn w:val="a3"/>
    <w:uiPriority w:val="99"/>
    <w:qFormat/>
    <w:rsid w:val="00455444"/>
    <w:rPr>
      <w:rFonts w:cs="Times New Roman"/>
    </w:rPr>
  </w:style>
  <w:style w:type="character" w:customStyle="1" w:styleId="ft12896">
    <w:name w:val="ft12896"/>
    <w:basedOn w:val="a3"/>
    <w:uiPriority w:val="99"/>
    <w:qFormat/>
    <w:rsid w:val="00455444"/>
    <w:rPr>
      <w:rFonts w:cs="Times New Roman"/>
    </w:rPr>
  </w:style>
  <w:style w:type="character" w:customStyle="1" w:styleId="ft12942">
    <w:name w:val="ft12942"/>
    <w:basedOn w:val="a3"/>
    <w:uiPriority w:val="99"/>
    <w:qFormat/>
    <w:rsid w:val="00455444"/>
    <w:rPr>
      <w:rFonts w:cs="Times New Roman"/>
    </w:rPr>
  </w:style>
  <w:style w:type="character" w:customStyle="1" w:styleId="ft12991">
    <w:name w:val="ft12991"/>
    <w:basedOn w:val="a3"/>
    <w:uiPriority w:val="99"/>
    <w:qFormat/>
    <w:rsid w:val="00455444"/>
    <w:rPr>
      <w:rFonts w:cs="Times New Roman"/>
    </w:rPr>
  </w:style>
  <w:style w:type="character" w:customStyle="1" w:styleId="ft13046">
    <w:name w:val="ft13046"/>
    <w:basedOn w:val="a3"/>
    <w:uiPriority w:val="99"/>
    <w:qFormat/>
    <w:rsid w:val="00455444"/>
    <w:rPr>
      <w:rFonts w:cs="Times New Roman"/>
    </w:rPr>
  </w:style>
  <w:style w:type="character" w:customStyle="1" w:styleId="ft13079">
    <w:name w:val="ft13079"/>
    <w:basedOn w:val="a3"/>
    <w:uiPriority w:val="99"/>
    <w:qFormat/>
    <w:rsid w:val="00455444"/>
    <w:rPr>
      <w:rFonts w:cs="Times New Roman"/>
    </w:rPr>
  </w:style>
  <w:style w:type="character" w:customStyle="1" w:styleId="ft13129">
    <w:name w:val="ft13129"/>
    <w:basedOn w:val="a3"/>
    <w:uiPriority w:val="99"/>
    <w:qFormat/>
    <w:rsid w:val="00455444"/>
    <w:rPr>
      <w:rFonts w:cs="Times New Roman"/>
    </w:rPr>
  </w:style>
  <w:style w:type="character" w:customStyle="1" w:styleId="ft13186">
    <w:name w:val="ft13186"/>
    <w:basedOn w:val="a3"/>
    <w:uiPriority w:val="99"/>
    <w:qFormat/>
    <w:rsid w:val="00455444"/>
    <w:rPr>
      <w:rFonts w:cs="Times New Roman"/>
    </w:rPr>
  </w:style>
  <w:style w:type="character" w:customStyle="1" w:styleId="ft13226">
    <w:name w:val="ft13226"/>
    <w:basedOn w:val="a3"/>
    <w:uiPriority w:val="99"/>
    <w:qFormat/>
    <w:rsid w:val="00455444"/>
    <w:rPr>
      <w:rFonts w:cs="Times New Roman"/>
    </w:rPr>
  </w:style>
  <w:style w:type="character" w:customStyle="1" w:styleId="ft13271">
    <w:name w:val="ft13271"/>
    <w:basedOn w:val="a3"/>
    <w:uiPriority w:val="99"/>
    <w:qFormat/>
    <w:rsid w:val="00455444"/>
    <w:rPr>
      <w:rFonts w:cs="Times New Roman"/>
    </w:rPr>
  </w:style>
  <w:style w:type="character" w:customStyle="1" w:styleId="ft13309">
    <w:name w:val="ft13309"/>
    <w:basedOn w:val="a3"/>
    <w:uiPriority w:val="99"/>
    <w:qFormat/>
    <w:rsid w:val="00455444"/>
    <w:rPr>
      <w:rFonts w:cs="Times New Roman"/>
    </w:rPr>
  </w:style>
  <w:style w:type="character" w:customStyle="1" w:styleId="ft13366">
    <w:name w:val="ft13366"/>
    <w:basedOn w:val="a3"/>
    <w:uiPriority w:val="99"/>
    <w:qFormat/>
    <w:rsid w:val="00455444"/>
    <w:rPr>
      <w:rFonts w:cs="Times New Roman"/>
    </w:rPr>
  </w:style>
  <w:style w:type="character" w:customStyle="1" w:styleId="ft13418">
    <w:name w:val="ft13418"/>
    <w:basedOn w:val="a3"/>
    <w:uiPriority w:val="99"/>
    <w:qFormat/>
    <w:rsid w:val="00455444"/>
    <w:rPr>
      <w:rFonts w:cs="Times New Roman"/>
    </w:rPr>
  </w:style>
  <w:style w:type="character" w:customStyle="1" w:styleId="ft13441">
    <w:name w:val="ft13441"/>
    <w:basedOn w:val="a3"/>
    <w:uiPriority w:val="99"/>
    <w:qFormat/>
    <w:rsid w:val="00455444"/>
    <w:rPr>
      <w:rFonts w:cs="Times New Roman"/>
    </w:rPr>
  </w:style>
  <w:style w:type="character" w:customStyle="1" w:styleId="ft13487">
    <w:name w:val="ft13487"/>
    <w:basedOn w:val="a3"/>
    <w:uiPriority w:val="99"/>
    <w:qFormat/>
    <w:rsid w:val="00455444"/>
    <w:rPr>
      <w:rFonts w:cs="Times New Roman"/>
    </w:rPr>
  </w:style>
  <w:style w:type="character" w:customStyle="1" w:styleId="ft13488">
    <w:name w:val="ft13488"/>
    <w:basedOn w:val="a3"/>
    <w:uiPriority w:val="99"/>
    <w:qFormat/>
    <w:rsid w:val="00455444"/>
    <w:rPr>
      <w:rFonts w:cs="Times New Roman"/>
    </w:rPr>
  </w:style>
  <w:style w:type="character" w:customStyle="1" w:styleId="ft13494">
    <w:name w:val="ft13494"/>
    <w:basedOn w:val="a3"/>
    <w:uiPriority w:val="99"/>
    <w:qFormat/>
    <w:rsid w:val="00455444"/>
    <w:rPr>
      <w:rFonts w:cs="Times New Roman"/>
    </w:rPr>
  </w:style>
  <w:style w:type="character" w:customStyle="1" w:styleId="ft13500">
    <w:name w:val="ft13500"/>
    <w:basedOn w:val="a3"/>
    <w:uiPriority w:val="99"/>
    <w:qFormat/>
    <w:rsid w:val="00455444"/>
    <w:rPr>
      <w:rFonts w:cs="Times New Roman"/>
    </w:rPr>
  </w:style>
  <w:style w:type="character" w:customStyle="1" w:styleId="ft13505">
    <w:name w:val="ft13505"/>
    <w:basedOn w:val="a3"/>
    <w:uiPriority w:val="99"/>
    <w:qFormat/>
    <w:rsid w:val="00455444"/>
    <w:rPr>
      <w:rFonts w:cs="Times New Roman"/>
    </w:rPr>
  </w:style>
  <w:style w:type="character" w:customStyle="1" w:styleId="ft13518">
    <w:name w:val="ft13518"/>
    <w:basedOn w:val="a3"/>
    <w:uiPriority w:val="99"/>
    <w:qFormat/>
    <w:rsid w:val="00455444"/>
    <w:rPr>
      <w:rFonts w:cs="Times New Roman"/>
    </w:rPr>
  </w:style>
  <w:style w:type="character" w:customStyle="1" w:styleId="ft13525">
    <w:name w:val="ft13525"/>
    <w:basedOn w:val="a3"/>
    <w:uiPriority w:val="99"/>
    <w:qFormat/>
    <w:rsid w:val="00455444"/>
    <w:rPr>
      <w:rFonts w:cs="Times New Roman"/>
    </w:rPr>
  </w:style>
  <w:style w:type="character" w:customStyle="1" w:styleId="ft13537">
    <w:name w:val="ft13537"/>
    <w:basedOn w:val="a3"/>
    <w:uiPriority w:val="99"/>
    <w:qFormat/>
    <w:rsid w:val="00455444"/>
    <w:rPr>
      <w:rFonts w:cs="Times New Roman"/>
    </w:rPr>
  </w:style>
  <w:style w:type="character" w:customStyle="1" w:styleId="ft13542">
    <w:name w:val="ft13542"/>
    <w:basedOn w:val="a3"/>
    <w:uiPriority w:val="99"/>
    <w:qFormat/>
    <w:rsid w:val="00455444"/>
    <w:rPr>
      <w:rFonts w:cs="Times New Roman"/>
    </w:rPr>
  </w:style>
  <w:style w:type="character" w:customStyle="1" w:styleId="ft13555">
    <w:name w:val="ft13555"/>
    <w:basedOn w:val="a3"/>
    <w:uiPriority w:val="99"/>
    <w:qFormat/>
    <w:rsid w:val="00455444"/>
    <w:rPr>
      <w:rFonts w:cs="Times New Roman"/>
    </w:rPr>
  </w:style>
  <w:style w:type="character" w:customStyle="1" w:styleId="ft13563">
    <w:name w:val="ft13563"/>
    <w:basedOn w:val="a3"/>
    <w:uiPriority w:val="99"/>
    <w:qFormat/>
    <w:rsid w:val="00455444"/>
    <w:rPr>
      <w:rFonts w:cs="Times New Roman"/>
    </w:rPr>
  </w:style>
  <w:style w:type="character" w:customStyle="1" w:styleId="ft13566">
    <w:name w:val="ft13566"/>
    <w:basedOn w:val="a3"/>
    <w:uiPriority w:val="99"/>
    <w:qFormat/>
    <w:rsid w:val="00455444"/>
    <w:rPr>
      <w:rFonts w:cs="Times New Roman"/>
    </w:rPr>
  </w:style>
  <w:style w:type="character" w:customStyle="1" w:styleId="ft13578">
    <w:name w:val="ft13578"/>
    <w:basedOn w:val="a3"/>
    <w:uiPriority w:val="99"/>
    <w:qFormat/>
    <w:rsid w:val="00455444"/>
    <w:rPr>
      <w:rFonts w:cs="Times New Roman"/>
    </w:rPr>
  </w:style>
  <w:style w:type="character" w:customStyle="1" w:styleId="ft13580">
    <w:name w:val="ft13580"/>
    <w:basedOn w:val="a3"/>
    <w:uiPriority w:val="99"/>
    <w:qFormat/>
    <w:rsid w:val="00455444"/>
    <w:rPr>
      <w:rFonts w:cs="Times New Roman"/>
    </w:rPr>
  </w:style>
  <w:style w:type="character" w:customStyle="1" w:styleId="ft13588">
    <w:name w:val="ft13588"/>
    <w:basedOn w:val="a3"/>
    <w:uiPriority w:val="99"/>
    <w:qFormat/>
    <w:rsid w:val="00455444"/>
    <w:rPr>
      <w:rFonts w:cs="Times New Roman"/>
    </w:rPr>
  </w:style>
  <w:style w:type="character" w:customStyle="1" w:styleId="ft13644">
    <w:name w:val="ft13644"/>
    <w:basedOn w:val="a3"/>
    <w:uiPriority w:val="99"/>
    <w:qFormat/>
    <w:rsid w:val="00455444"/>
    <w:rPr>
      <w:rFonts w:cs="Times New Roman"/>
    </w:rPr>
  </w:style>
  <w:style w:type="character" w:customStyle="1" w:styleId="ft13668">
    <w:name w:val="ft13668"/>
    <w:basedOn w:val="a3"/>
    <w:uiPriority w:val="99"/>
    <w:qFormat/>
    <w:rsid w:val="00455444"/>
    <w:rPr>
      <w:rFonts w:cs="Times New Roman"/>
    </w:rPr>
  </w:style>
  <w:style w:type="character" w:customStyle="1" w:styleId="ft13712">
    <w:name w:val="ft13712"/>
    <w:basedOn w:val="a3"/>
    <w:uiPriority w:val="99"/>
    <w:qFormat/>
    <w:rsid w:val="00455444"/>
    <w:rPr>
      <w:rFonts w:cs="Times New Roman"/>
    </w:rPr>
  </w:style>
  <w:style w:type="character" w:customStyle="1" w:styleId="ft13768">
    <w:name w:val="ft13768"/>
    <w:basedOn w:val="a3"/>
    <w:uiPriority w:val="99"/>
    <w:qFormat/>
    <w:rsid w:val="00455444"/>
    <w:rPr>
      <w:rFonts w:cs="Times New Roman"/>
    </w:rPr>
  </w:style>
  <w:style w:type="character" w:customStyle="1" w:styleId="ft13810">
    <w:name w:val="ft13810"/>
    <w:basedOn w:val="a3"/>
    <w:uiPriority w:val="99"/>
    <w:qFormat/>
    <w:rsid w:val="00455444"/>
    <w:rPr>
      <w:rFonts w:cs="Times New Roman"/>
    </w:rPr>
  </w:style>
  <w:style w:type="character" w:customStyle="1" w:styleId="ft13834">
    <w:name w:val="ft13834"/>
    <w:basedOn w:val="a3"/>
    <w:uiPriority w:val="99"/>
    <w:qFormat/>
    <w:rsid w:val="00455444"/>
    <w:rPr>
      <w:rFonts w:cs="Times New Roman"/>
    </w:rPr>
  </w:style>
  <w:style w:type="character" w:customStyle="1" w:styleId="ft13885">
    <w:name w:val="ft13885"/>
    <w:basedOn w:val="a3"/>
    <w:uiPriority w:val="99"/>
    <w:qFormat/>
    <w:rsid w:val="00455444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455444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455444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455444"/>
    <w:rPr>
      <w:rFonts w:cs="Times New Roman"/>
    </w:rPr>
  </w:style>
  <w:style w:type="character" w:customStyle="1" w:styleId="FontStyle41">
    <w:name w:val="Font Style41"/>
    <w:uiPriority w:val="99"/>
    <w:qFormat/>
    <w:rsid w:val="00455444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455444"/>
  </w:style>
  <w:style w:type="character" w:customStyle="1" w:styleId="Heading2Char1">
    <w:name w:val="Heading 2 Char1"/>
    <w:uiPriority w:val="99"/>
    <w:locked/>
    <w:rsid w:val="00455444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455444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45544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455444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455444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455444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455444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455444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455444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455444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455444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455444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45544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455444"/>
  </w:style>
  <w:style w:type="paragraph" w:customStyle="1" w:styleId="justify2">
    <w:name w:val="justify2"/>
    <w:basedOn w:val="a2"/>
    <w:uiPriority w:val="99"/>
    <w:qFormat/>
    <w:rsid w:val="00455444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455444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455444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455444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455444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455444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455444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455444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455444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455444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455444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455444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455444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455444"/>
    <w:rPr>
      <w:color w:val="4682B4"/>
    </w:rPr>
  </w:style>
  <w:style w:type="character" w:customStyle="1" w:styleId="b1">
    <w:name w:val="b1"/>
    <w:uiPriority w:val="99"/>
    <w:qFormat/>
    <w:rsid w:val="00455444"/>
    <w:rPr>
      <w:b/>
    </w:rPr>
  </w:style>
  <w:style w:type="character" w:customStyle="1" w:styleId="FontStyle201">
    <w:name w:val="Font Style201"/>
    <w:uiPriority w:val="99"/>
    <w:qFormat/>
    <w:rsid w:val="00455444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455444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455444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455444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455444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455444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455444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455444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455444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455444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455444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455444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455444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455444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455444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455444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455444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455444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455444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455444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455444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45544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455444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455444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455444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455444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45544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455444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455444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455444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455444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455444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455444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455444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455444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455444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455444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455444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455444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455444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455444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455444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455444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455444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455444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455444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455444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455444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455444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455444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455444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455444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455444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455444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455444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455444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455444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455444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455444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455444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455444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455444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455444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455444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455444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455444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455444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455444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455444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455444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4554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455444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455444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455444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455444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455444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455444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455444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455444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455444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455444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455444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455444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455444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455444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455444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455444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455444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455444"/>
    <w:rPr>
      <w:b/>
      <w:sz w:val="28"/>
    </w:rPr>
  </w:style>
  <w:style w:type="character" w:customStyle="1" w:styleId="720">
    <w:name w:val="Знак Знак72"/>
    <w:uiPriority w:val="99"/>
    <w:qFormat/>
    <w:rsid w:val="00455444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455444"/>
  </w:style>
  <w:style w:type="character" w:customStyle="1" w:styleId="Garamond">
    <w:name w:val="Основной текст + Garamond"/>
    <w:uiPriority w:val="99"/>
    <w:qFormat/>
    <w:rsid w:val="00455444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455444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455444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455444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455444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455444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455444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455444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455444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455444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455444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455444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455444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455444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455444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455444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455444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455444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455444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455444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455444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455444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455444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455444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455444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455444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455444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455444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455444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455444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455444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455444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455444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455444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455444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455444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455444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455444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455444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455444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455444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455444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455444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455444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455444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455444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455444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455444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455444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455444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455444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455444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45544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455444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455444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455444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455444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455444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455444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455444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455444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455444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455444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45544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455444"/>
    <w:rPr>
      <w:lang w:val="en-US"/>
    </w:rPr>
  </w:style>
  <w:style w:type="paragraph" w:customStyle="1" w:styleId="94">
    <w:name w:val="Без интервала9"/>
    <w:link w:val="affffff1"/>
    <w:uiPriority w:val="99"/>
    <w:rsid w:val="00455444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455444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455444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455444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455444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455444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455444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455444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455444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455444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455444"/>
    <w:rPr>
      <w:sz w:val="24"/>
    </w:rPr>
  </w:style>
  <w:style w:type="character" w:customStyle="1" w:styleId="124">
    <w:name w:val="Знак1 Знак Знак24"/>
    <w:uiPriority w:val="99"/>
    <w:qFormat/>
    <w:locked/>
    <w:rsid w:val="00455444"/>
    <w:rPr>
      <w:sz w:val="24"/>
    </w:rPr>
  </w:style>
  <w:style w:type="character" w:customStyle="1" w:styleId="1230">
    <w:name w:val="Знак1 Знак Знак23"/>
    <w:uiPriority w:val="99"/>
    <w:qFormat/>
    <w:locked/>
    <w:rsid w:val="00455444"/>
    <w:rPr>
      <w:sz w:val="24"/>
    </w:rPr>
  </w:style>
  <w:style w:type="character" w:customStyle="1" w:styleId="216">
    <w:name w:val="Цитата 2 Знак1"/>
    <w:basedOn w:val="a3"/>
    <w:uiPriority w:val="99"/>
    <w:qFormat/>
    <w:rsid w:val="00455444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45544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455444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455444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45544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455444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455444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455444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45544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455444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455444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455444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455444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455444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455444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455444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455444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455444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455444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455444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455444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455444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455444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455444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455444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455444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455444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455444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455444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455444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455444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455444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455444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45544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455444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455444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455444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455444"/>
    <w:rPr>
      <w:rFonts w:cs="Times New Roman"/>
    </w:rPr>
  </w:style>
  <w:style w:type="character" w:customStyle="1" w:styleId="udar">
    <w:name w:val="udar"/>
    <w:basedOn w:val="a3"/>
    <w:uiPriority w:val="99"/>
    <w:qFormat/>
    <w:rsid w:val="00455444"/>
    <w:rPr>
      <w:rFonts w:cs="Times New Roman"/>
    </w:rPr>
  </w:style>
  <w:style w:type="character" w:customStyle="1" w:styleId="FontStyle139">
    <w:name w:val="Font Style139"/>
    <w:uiPriority w:val="99"/>
    <w:qFormat/>
    <w:rsid w:val="00455444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455444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455444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455444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455444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455444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455444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455444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455444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455444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455444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455444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455444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455444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455444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455444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455444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455444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455444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455444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455444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455444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455444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455444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455444"/>
    <w:rPr>
      <w:b/>
      <w:sz w:val="24"/>
    </w:rPr>
  </w:style>
  <w:style w:type="character" w:customStyle="1" w:styleId="8pt">
    <w:name w:val="Основной текст + 8 pt"/>
    <w:uiPriority w:val="99"/>
    <w:qFormat/>
    <w:rsid w:val="00455444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455444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455444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455444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455444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455444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455444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455444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455444"/>
    <w:rPr>
      <w:rFonts w:cs="Times New Roman"/>
    </w:rPr>
  </w:style>
  <w:style w:type="character" w:customStyle="1" w:styleId="FontStyle124">
    <w:name w:val="Font Style124"/>
    <w:uiPriority w:val="99"/>
    <w:qFormat/>
    <w:rsid w:val="00455444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455444"/>
    <w:rPr>
      <w:rFonts w:cs="Times New Roman"/>
    </w:rPr>
  </w:style>
  <w:style w:type="character" w:customStyle="1" w:styleId="msosubtleemphasis0">
    <w:name w:val="msosubtleemphasis"/>
    <w:uiPriority w:val="99"/>
    <w:qFormat/>
    <w:rsid w:val="00455444"/>
    <w:rPr>
      <w:i/>
      <w:color w:val="808080"/>
    </w:rPr>
  </w:style>
  <w:style w:type="character" w:customStyle="1" w:styleId="FontStyle120">
    <w:name w:val="Font Style120"/>
    <w:uiPriority w:val="99"/>
    <w:qFormat/>
    <w:rsid w:val="00455444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455444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455444"/>
    <w:rPr>
      <w:rFonts w:ascii="Tahoma" w:hAnsi="Tahoma"/>
      <w:sz w:val="16"/>
    </w:rPr>
  </w:style>
  <w:style w:type="character" w:customStyle="1" w:styleId="t9">
    <w:name w:val="t9"/>
    <w:uiPriority w:val="99"/>
    <w:qFormat/>
    <w:rsid w:val="00455444"/>
  </w:style>
  <w:style w:type="character" w:customStyle="1" w:styleId="t10">
    <w:name w:val="t10"/>
    <w:uiPriority w:val="99"/>
    <w:qFormat/>
    <w:rsid w:val="00455444"/>
  </w:style>
  <w:style w:type="character" w:customStyle="1" w:styleId="c2">
    <w:name w:val="c2"/>
    <w:uiPriority w:val="99"/>
    <w:qFormat/>
    <w:rsid w:val="00455444"/>
  </w:style>
  <w:style w:type="character" w:customStyle="1" w:styleId="c0">
    <w:name w:val="c0"/>
    <w:uiPriority w:val="99"/>
    <w:qFormat/>
    <w:rsid w:val="00455444"/>
  </w:style>
  <w:style w:type="character" w:customStyle="1" w:styleId="ft776">
    <w:name w:val="ft776"/>
    <w:uiPriority w:val="99"/>
    <w:qFormat/>
    <w:rsid w:val="00455444"/>
  </w:style>
  <w:style w:type="character" w:customStyle="1" w:styleId="highlight">
    <w:name w:val="highlight"/>
    <w:uiPriority w:val="99"/>
    <w:qFormat/>
    <w:rsid w:val="00455444"/>
  </w:style>
  <w:style w:type="character" w:customStyle="1" w:styleId="ft431">
    <w:name w:val="ft431"/>
    <w:uiPriority w:val="99"/>
    <w:qFormat/>
    <w:rsid w:val="00455444"/>
  </w:style>
  <w:style w:type="character" w:customStyle="1" w:styleId="ft793">
    <w:name w:val="ft793"/>
    <w:uiPriority w:val="99"/>
    <w:qFormat/>
    <w:rsid w:val="00455444"/>
  </w:style>
  <w:style w:type="character" w:customStyle="1" w:styleId="ft802">
    <w:name w:val="ft802"/>
    <w:uiPriority w:val="99"/>
    <w:qFormat/>
    <w:rsid w:val="00455444"/>
  </w:style>
  <w:style w:type="character" w:customStyle="1" w:styleId="ft890">
    <w:name w:val="ft890"/>
    <w:uiPriority w:val="99"/>
    <w:qFormat/>
    <w:rsid w:val="00455444"/>
  </w:style>
  <w:style w:type="character" w:customStyle="1" w:styleId="ft904">
    <w:name w:val="ft904"/>
    <w:uiPriority w:val="99"/>
    <w:qFormat/>
    <w:rsid w:val="00455444"/>
  </w:style>
  <w:style w:type="character" w:customStyle="1" w:styleId="ft914">
    <w:name w:val="ft914"/>
    <w:uiPriority w:val="99"/>
    <w:qFormat/>
    <w:rsid w:val="00455444"/>
  </w:style>
  <w:style w:type="character" w:customStyle="1" w:styleId="1fff">
    <w:name w:val="Текст Знак1"/>
    <w:uiPriority w:val="99"/>
    <w:qFormat/>
    <w:locked/>
    <w:rsid w:val="00455444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455444"/>
    <w:rPr>
      <w:rFonts w:cs="Times New Roman"/>
    </w:rPr>
  </w:style>
  <w:style w:type="character" w:customStyle="1" w:styleId="FontStyle214">
    <w:name w:val="Font Style214"/>
    <w:uiPriority w:val="99"/>
    <w:qFormat/>
    <w:rsid w:val="00455444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455444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455444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455444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455444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455444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455444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455444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455444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455444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455444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455444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455444"/>
    <w:rPr>
      <w:rFonts w:cs="Times New Roman"/>
    </w:rPr>
  </w:style>
  <w:style w:type="character" w:customStyle="1" w:styleId="s3">
    <w:name w:val="s3"/>
    <w:uiPriority w:val="99"/>
    <w:qFormat/>
    <w:rsid w:val="00455444"/>
  </w:style>
  <w:style w:type="character" w:customStyle="1" w:styleId="FontStyle46">
    <w:name w:val="Font Style46"/>
    <w:uiPriority w:val="99"/>
    <w:qFormat/>
    <w:rsid w:val="00455444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455444"/>
    <w:rPr>
      <w:rFonts w:cs="Times New Roman"/>
    </w:rPr>
  </w:style>
  <w:style w:type="character" w:customStyle="1" w:styleId="s1">
    <w:name w:val="s1"/>
    <w:uiPriority w:val="99"/>
    <w:qFormat/>
    <w:rsid w:val="00455444"/>
  </w:style>
  <w:style w:type="character" w:customStyle="1" w:styleId="WW8Num8z0">
    <w:name w:val="WW8Num8z0"/>
    <w:uiPriority w:val="99"/>
    <w:qFormat/>
    <w:rsid w:val="00455444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455444"/>
    <w:rPr>
      <w:rFonts w:cs="Times New Roman"/>
    </w:rPr>
  </w:style>
  <w:style w:type="character" w:customStyle="1" w:styleId="searchterm1">
    <w:name w:val="searchterm1"/>
    <w:uiPriority w:val="99"/>
    <w:qFormat/>
    <w:rsid w:val="00455444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455444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455444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455444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455444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455444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455444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455444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455444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455444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455444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455444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455444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455444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455444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455444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455444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455444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455444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455444"/>
  </w:style>
  <w:style w:type="character" w:customStyle="1" w:styleId="WW8Num1z0">
    <w:name w:val="WW8Num1z0"/>
    <w:uiPriority w:val="99"/>
    <w:qFormat/>
    <w:rsid w:val="00455444"/>
  </w:style>
  <w:style w:type="character" w:customStyle="1" w:styleId="WW8Num2z0">
    <w:name w:val="WW8Num2z0"/>
    <w:uiPriority w:val="99"/>
    <w:qFormat/>
    <w:rsid w:val="00455444"/>
  </w:style>
  <w:style w:type="character" w:customStyle="1" w:styleId="WW8Num3z0">
    <w:name w:val="WW8Num3z0"/>
    <w:uiPriority w:val="99"/>
    <w:qFormat/>
    <w:rsid w:val="00455444"/>
  </w:style>
  <w:style w:type="character" w:customStyle="1" w:styleId="WW8Num1z1">
    <w:name w:val="WW8Num1z1"/>
    <w:uiPriority w:val="99"/>
    <w:qFormat/>
    <w:rsid w:val="00455444"/>
  </w:style>
  <w:style w:type="character" w:customStyle="1" w:styleId="WW8Num1z2">
    <w:name w:val="WW8Num1z2"/>
    <w:uiPriority w:val="99"/>
    <w:qFormat/>
    <w:rsid w:val="00455444"/>
  </w:style>
  <w:style w:type="character" w:customStyle="1" w:styleId="WW8Num1z3">
    <w:name w:val="WW8Num1z3"/>
    <w:uiPriority w:val="99"/>
    <w:qFormat/>
    <w:rsid w:val="00455444"/>
  </w:style>
  <w:style w:type="character" w:customStyle="1" w:styleId="WW8Num1z4">
    <w:name w:val="WW8Num1z4"/>
    <w:uiPriority w:val="99"/>
    <w:qFormat/>
    <w:rsid w:val="00455444"/>
  </w:style>
  <w:style w:type="character" w:customStyle="1" w:styleId="WW8Num1z5">
    <w:name w:val="WW8Num1z5"/>
    <w:uiPriority w:val="99"/>
    <w:qFormat/>
    <w:rsid w:val="00455444"/>
  </w:style>
  <w:style w:type="character" w:customStyle="1" w:styleId="WW8Num1z6">
    <w:name w:val="WW8Num1z6"/>
    <w:uiPriority w:val="99"/>
    <w:qFormat/>
    <w:rsid w:val="00455444"/>
  </w:style>
  <w:style w:type="character" w:customStyle="1" w:styleId="WW8Num1z7">
    <w:name w:val="WW8Num1z7"/>
    <w:uiPriority w:val="99"/>
    <w:qFormat/>
    <w:rsid w:val="00455444"/>
  </w:style>
  <w:style w:type="character" w:customStyle="1" w:styleId="WW8Num1z8">
    <w:name w:val="WW8Num1z8"/>
    <w:uiPriority w:val="99"/>
    <w:qFormat/>
    <w:rsid w:val="00455444"/>
  </w:style>
  <w:style w:type="character" w:customStyle="1" w:styleId="1fff5">
    <w:name w:val="Основной шрифт абзаца1"/>
    <w:uiPriority w:val="99"/>
    <w:qFormat/>
    <w:rsid w:val="00455444"/>
  </w:style>
  <w:style w:type="character" w:styleId="afffffff0">
    <w:name w:val="Placeholder Text"/>
    <w:basedOn w:val="a3"/>
    <w:uiPriority w:val="99"/>
    <w:qFormat/>
    <w:rsid w:val="00455444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455444"/>
    <w:rPr>
      <w:vertAlign w:val="superscript"/>
    </w:rPr>
  </w:style>
  <w:style w:type="character" w:customStyle="1" w:styleId="-">
    <w:name w:val="опред-е"/>
    <w:uiPriority w:val="99"/>
    <w:qFormat/>
    <w:rsid w:val="00455444"/>
    <w:rPr>
      <w:b/>
    </w:rPr>
  </w:style>
  <w:style w:type="character" w:customStyle="1" w:styleId="FontStyle436">
    <w:name w:val="Font Style436"/>
    <w:uiPriority w:val="99"/>
    <w:qFormat/>
    <w:rsid w:val="00455444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455444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455444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455444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455444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455444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455444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455444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455444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455444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455444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455444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455444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455444"/>
    <w:rPr>
      <w:sz w:val="24"/>
    </w:rPr>
  </w:style>
  <w:style w:type="character" w:customStyle="1" w:styleId="231">
    <w:name w:val="Знак Знак231"/>
    <w:uiPriority w:val="99"/>
    <w:qFormat/>
    <w:locked/>
    <w:rsid w:val="00455444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455444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455444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455444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455444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455444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455444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455444"/>
  </w:style>
  <w:style w:type="paragraph" w:customStyle="1" w:styleId="48">
    <w:name w:val="Без интервала4"/>
    <w:link w:val="1fff7"/>
    <w:uiPriority w:val="99"/>
    <w:qFormat/>
    <w:rsid w:val="00455444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455444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455444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455444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455444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455444"/>
    <w:rPr>
      <w:rFonts w:cs="Times New Roman"/>
    </w:rPr>
  </w:style>
  <w:style w:type="character" w:customStyle="1" w:styleId="epm">
    <w:name w:val="epm"/>
    <w:uiPriority w:val="99"/>
    <w:qFormat/>
    <w:rsid w:val="00455444"/>
  </w:style>
  <w:style w:type="character" w:customStyle="1" w:styleId="afffffff2">
    <w:name w:val="Стиль Зеленый"/>
    <w:uiPriority w:val="99"/>
    <w:qFormat/>
    <w:rsid w:val="00455444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455444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455444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455444"/>
    <w:rPr>
      <w:rFonts w:cs="Times New Roman"/>
    </w:rPr>
  </w:style>
  <w:style w:type="character" w:customStyle="1" w:styleId="s5">
    <w:name w:val="s5"/>
    <w:basedOn w:val="a3"/>
    <w:uiPriority w:val="99"/>
    <w:qFormat/>
    <w:rsid w:val="00455444"/>
    <w:rPr>
      <w:rFonts w:cs="Times New Roman"/>
    </w:rPr>
  </w:style>
  <w:style w:type="character" w:customStyle="1" w:styleId="sz12">
    <w:name w:val="sz12"/>
    <w:basedOn w:val="a3"/>
    <w:uiPriority w:val="99"/>
    <w:qFormat/>
    <w:rsid w:val="00455444"/>
    <w:rPr>
      <w:rFonts w:cs="Times New Roman"/>
    </w:rPr>
  </w:style>
  <w:style w:type="character" w:customStyle="1" w:styleId="s6">
    <w:name w:val="s6"/>
    <w:basedOn w:val="a3"/>
    <w:uiPriority w:val="99"/>
    <w:qFormat/>
    <w:rsid w:val="00455444"/>
    <w:rPr>
      <w:rFonts w:cs="Times New Roman"/>
    </w:rPr>
  </w:style>
  <w:style w:type="character" w:customStyle="1" w:styleId="FontStyle133">
    <w:name w:val="Font Style133"/>
    <w:uiPriority w:val="99"/>
    <w:qFormat/>
    <w:rsid w:val="00455444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455444"/>
  </w:style>
  <w:style w:type="character" w:customStyle="1" w:styleId="11f1">
    <w:name w:val="Знак1 Знак Знак1"/>
    <w:uiPriority w:val="99"/>
    <w:qFormat/>
    <w:locked/>
    <w:rsid w:val="00455444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455444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455444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455444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455444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455444"/>
    <w:rPr>
      <w:sz w:val="24"/>
    </w:rPr>
  </w:style>
  <w:style w:type="character" w:customStyle="1" w:styleId="511">
    <w:name w:val="Знак Знак51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455444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455444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455444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455444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455444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455444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45544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455444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455444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455444"/>
  </w:style>
  <w:style w:type="character" w:customStyle="1" w:styleId="lbldata1">
    <w:name w:val="lbldata1"/>
    <w:uiPriority w:val="99"/>
    <w:qFormat/>
    <w:rsid w:val="00455444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455444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455444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455444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455444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455444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455444"/>
    <w:rPr>
      <w:rFonts w:cs="Times New Roman"/>
    </w:rPr>
  </w:style>
  <w:style w:type="paragraph" w:customStyle="1" w:styleId="c3">
    <w:name w:val="c3"/>
    <w:basedOn w:val="a2"/>
    <w:uiPriority w:val="99"/>
    <w:qFormat/>
    <w:rsid w:val="00455444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455444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455444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455444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455444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455444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455444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455444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455444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455444"/>
    <w:rPr>
      <w:rFonts w:cs="Times New Roman"/>
    </w:rPr>
  </w:style>
  <w:style w:type="character" w:customStyle="1" w:styleId="afffffff4">
    <w:name w:val="полужирный"/>
    <w:uiPriority w:val="99"/>
    <w:qFormat/>
    <w:rsid w:val="00455444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455444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455444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455444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455444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455444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455444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455444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45544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455444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455444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455444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455444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455444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455444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455444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455444"/>
    <w:rPr>
      <w:sz w:val="16"/>
    </w:rPr>
  </w:style>
  <w:style w:type="character" w:customStyle="1" w:styleId="500">
    <w:name w:val="Знак Знак50"/>
    <w:uiPriority w:val="99"/>
    <w:qFormat/>
    <w:locked/>
    <w:rsid w:val="00455444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455444"/>
    <w:rPr>
      <w:rFonts w:cs="Times New Roman"/>
    </w:rPr>
  </w:style>
  <w:style w:type="character" w:customStyle="1" w:styleId="520">
    <w:name w:val="Знак Знак52"/>
    <w:uiPriority w:val="99"/>
    <w:qFormat/>
    <w:rsid w:val="00455444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45544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45544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45544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455444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45544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455444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455444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455444"/>
  </w:style>
  <w:style w:type="character" w:customStyle="1" w:styleId="fliesstext">
    <w:name w:val="fliesstext"/>
    <w:uiPriority w:val="99"/>
    <w:qFormat/>
    <w:rsid w:val="00455444"/>
  </w:style>
  <w:style w:type="character" w:customStyle="1" w:styleId="skypec2ctextspan">
    <w:name w:val="skype_c2c_text_span"/>
    <w:uiPriority w:val="99"/>
    <w:qFormat/>
    <w:rsid w:val="00455444"/>
  </w:style>
  <w:style w:type="paragraph" w:customStyle="1" w:styleId="1fffd">
    <w:name w:val="ЗАГОЛОВОК 1"/>
    <w:link w:val="1fffe"/>
    <w:uiPriority w:val="99"/>
    <w:qFormat/>
    <w:rsid w:val="00455444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455444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455444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455444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455444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455444"/>
    <w:rPr>
      <w:sz w:val="24"/>
    </w:rPr>
  </w:style>
  <w:style w:type="character" w:customStyle="1" w:styleId="s15122">
    <w:name w:val="s15122"/>
    <w:basedOn w:val="a3"/>
    <w:uiPriority w:val="99"/>
    <w:qFormat/>
    <w:rsid w:val="00455444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455444"/>
    <w:rPr>
      <w:rFonts w:cs="Times New Roman"/>
    </w:rPr>
  </w:style>
  <w:style w:type="character" w:customStyle="1" w:styleId="CommentTextChar1">
    <w:name w:val="Comment Text Char1"/>
    <w:uiPriority w:val="99"/>
    <w:qFormat/>
    <w:rsid w:val="00455444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455444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455444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455444"/>
    <w:rPr>
      <w:sz w:val="24"/>
    </w:rPr>
  </w:style>
  <w:style w:type="character" w:customStyle="1" w:styleId="1ffff">
    <w:name w:val="Основной текст Знак Знак Знак1"/>
    <w:uiPriority w:val="99"/>
    <w:rsid w:val="00455444"/>
    <w:rPr>
      <w:sz w:val="24"/>
    </w:rPr>
  </w:style>
  <w:style w:type="character" w:customStyle="1" w:styleId="56">
    <w:name w:val="Знак Знак5"/>
    <w:uiPriority w:val="99"/>
    <w:qFormat/>
    <w:locked/>
    <w:rsid w:val="00455444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455444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455444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455444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455444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455444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455444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455444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455444"/>
    <w:rPr>
      <w:color w:val="auto"/>
    </w:rPr>
  </w:style>
  <w:style w:type="paragraph" w:customStyle="1" w:styleId="bodytext2">
    <w:name w:val="bodytext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455444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455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455444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455444"/>
    <w:rPr>
      <w:rFonts w:cs="Times New Roman"/>
    </w:rPr>
  </w:style>
  <w:style w:type="paragraph" w:customStyle="1" w:styleId="text">
    <w:name w:val="tex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455444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455444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455444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455444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455444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455444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455444"/>
    <w:rPr>
      <w:rFonts w:cs="Times New Roman"/>
    </w:rPr>
  </w:style>
  <w:style w:type="paragraph" w:customStyle="1" w:styleId="p">
    <w:name w:val="p"/>
    <w:basedOn w:val="a2"/>
    <w:uiPriority w:val="99"/>
    <w:qFormat/>
    <w:rsid w:val="00455444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455444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455444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455444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455444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455444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455444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455444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455444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455444"/>
    <w:rPr>
      <w:lang w:eastAsia="ru-RU"/>
    </w:rPr>
  </w:style>
  <w:style w:type="character" w:customStyle="1" w:styleId="612">
    <w:name w:val="Знак Знак61"/>
    <w:uiPriority w:val="99"/>
    <w:qFormat/>
    <w:rsid w:val="00455444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455444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455444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455444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455444"/>
    <w:rPr>
      <w:sz w:val="24"/>
    </w:rPr>
  </w:style>
  <w:style w:type="character" w:customStyle="1" w:styleId="BodyTextIndentChar1">
    <w:name w:val="Body Text Indent Char1"/>
    <w:uiPriority w:val="99"/>
    <w:qFormat/>
    <w:rsid w:val="00455444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455444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455444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455444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455444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455444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455444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455444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455444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455444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455444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455444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455444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455444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455444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455444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455444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455444"/>
    <w:rPr>
      <w:i/>
      <w:color w:val="808080"/>
    </w:rPr>
  </w:style>
  <w:style w:type="paragraph" w:customStyle="1" w:styleId="p35">
    <w:name w:val="p35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455444"/>
    <w:rPr>
      <w:rFonts w:cs="Times New Roman"/>
    </w:rPr>
  </w:style>
  <w:style w:type="character" w:customStyle="1" w:styleId="FontStyle820">
    <w:name w:val="Font Style820"/>
    <w:uiPriority w:val="99"/>
    <w:qFormat/>
    <w:rsid w:val="00455444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455444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455444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455444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455444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455444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455444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455444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455444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455444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455444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455444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455444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455444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455444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455444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455444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455444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455444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455444"/>
    <w:rPr>
      <w:rFonts w:cs="Times New Roman"/>
    </w:rPr>
  </w:style>
  <w:style w:type="character" w:customStyle="1" w:styleId="s2">
    <w:name w:val="s2"/>
    <w:basedOn w:val="a3"/>
    <w:uiPriority w:val="99"/>
    <w:qFormat/>
    <w:rsid w:val="00455444"/>
    <w:rPr>
      <w:rFonts w:cs="Times New Roman"/>
    </w:rPr>
  </w:style>
  <w:style w:type="paragraph" w:customStyle="1" w:styleId="p2">
    <w:name w:val="p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455444"/>
    <w:rPr>
      <w:rFonts w:ascii="Wingdings" w:hAnsi="Wingdings"/>
    </w:rPr>
  </w:style>
  <w:style w:type="character" w:customStyle="1" w:styleId="WW8Num4z0">
    <w:name w:val="WW8Num4z0"/>
    <w:uiPriority w:val="99"/>
    <w:qFormat/>
    <w:rsid w:val="00455444"/>
    <w:rPr>
      <w:color w:val="auto"/>
    </w:rPr>
  </w:style>
  <w:style w:type="character" w:customStyle="1" w:styleId="WW8Num5z0">
    <w:name w:val="WW8Num5z0"/>
    <w:uiPriority w:val="99"/>
    <w:qFormat/>
    <w:rsid w:val="00455444"/>
    <w:rPr>
      <w:b/>
      <w:sz w:val="20"/>
    </w:rPr>
  </w:style>
  <w:style w:type="character" w:customStyle="1" w:styleId="WW8Num6z0">
    <w:name w:val="WW8Num6z0"/>
    <w:uiPriority w:val="99"/>
    <w:qFormat/>
    <w:rsid w:val="00455444"/>
    <w:rPr>
      <w:sz w:val="20"/>
    </w:rPr>
  </w:style>
  <w:style w:type="character" w:customStyle="1" w:styleId="WW8Num7z0">
    <w:name w:val="WW8Num7z0"/>
    <w:uiPriority w:val="99"/>
    <w:qFormat/>
    <w:rsid w:val="00455444"/>
    <w:rPr>
      <w:b/>
      <w:sz w:val="20"/>
    </w:rPr>
  </w:style>
  <w:style w:type="character" w:customStyle="1" w:styleId="WW8Num9z0">
    <w:name w:val="WW8Num9z0"/>
    <w:uiPriority w:val="99"/>
    <w:qFormat/>
    <w:rsid w:val="00455444"/>
    <w:rPr>
      <w:sz w:val="20"/>
    </w:rPr>
  </w:style>
  <w:style w:type="character" w:customStyle="1" w:styleId="WW8Num9z1">
    <w:name w:val="WW8Num9z1"/>
    <w:uiPriority w:val="99"/>
    <w:qFormat/>
    <w:rsid w:val="00455444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455444"/>
  </w:style>
  <w:style w:type="character" w:customStyle="1" w:styleId="WW8Num9z3">
    <w:name w:val="WW8Num9z3"/>
    <w:uiPriority w:val="99"/>
    <w:qFormat/>
    <w:rsid w:val="00455444"/>
  </w:style>
  <w:style w:type="character" w:customStyle="1" w:styleId="WW8Num9z4">
    <w:name w:val="WW8Num9z4"/>
    <w:uiPriority w:val="99"/>
    <w:qFormat/>
    <w:rsid w:val="00455444"/>
  </w:style>
  <w:style w:type="character" w:customStyle="1" w:styleId="WW8Num9z5">
    <w:name w:val="WW8Num9z5"/>
    <w:uiPriority w:val="99"/>
    <w:qFormat/>
    <w:rsid w:val="00455444"/>
  </w:style>
  <w:style w:type="character" w:customStyle="1" w:styleId="WW8Num9z6">
    <w:name w:val="WW8Num9z6"/>
    <w:uiPriority w:val="99"/>
    <w:qFormat/>
    <w:rsid w:val="00455444"/>
  </w:style>
  <w:style w:type="character" w:customStyle="1" w:styleId="WW8Num9z7">
    <w:name w:val="WW8Num9z7"/>
    <w:uiPriority w:val="99"/>
    <w:qFormat/>
    <w:rsid w:val="00455444"/>
  </w:style>
  <w:style w:type="character" w:customStyle="1" w:styleId="WW8Num9z8">
    <w:name w:val="WW8Num9z8"/>
    <w:uiPriority w:val="99"/>
    <w:qFormat/>
    <w:rsid w:val="00455444"/>
  </w:style>
  <w:style w:type="character" w:customStyle="1" w:styleId="WW8Num10z0">
    <w:name w:val="WW8Num10z0"/>
    <w:uiPriority w:val="99"/>
    <w:qFormat/>
    <w:rsid w:val="00455444"/>
    <w:rPr>
      <w:sz w:val="20"/>
    </w:rPr>
  </w:style>
  <w:style w:type="character" w:customStyle="1" w:styleId="WW8Num11z0">
    <w:name w:val="WW8Num11z0"/>
    <w:uiPriority w:val="99"/>
    <w:qFormat/>
    <w:rsid w:val="00455444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455444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455444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455444"/>
    <w:rPr>
      <w:sz w:val="20"/>
    </w:rPr>
  </w:style>
  <w:style w:type="character" w:customStyle="1" w:styleId="WW8Num15z0">
    <w:name w:val="WW8Num15z0"/>
    <w:uiPriority w:val="99"/>
    <w:qFormat/>
    <w:rsid w:val="00455444"/>
    <w:rPr>
      <w:sz w:val="20"/>
    </w:rPr>
  </w:style>
  <w:style w:type="character" w:customStyle="1" w:styleId="WW8Num17z0">
    <w:name w:val="WW8Num17z0"/>
    <w:uiPriority w:val="99"/>
    <w:qFormat/>
    <w:rsid w:val="00455444"/>
    <w:rPr>
      <w:rFonts w:ascii="Wingdings" w:hAnsi="Wingdings"/>
    </w:rPr>
  </w:style>
  <w:style w:type="character" w:customStyle="1" w:styleId="WW8Num18z0">
    <w:name w:val="WW8Num18z0"/>
    <w:uiPriority w:val="99"/>
    <w:qFormat/>
    <w:rsid w:val="00455444"/>
  </w:style>
  <w:style w:type="character" w:customStyle="1" w:styleId="WW8Num18z1">
    <w:name w:val="WW8Num18z1"/>
    <w:uiPriority w:val="99"/>
    <w:qFormat/>
    <w:rsid w:val="00455444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455444"/>
  </w:style>
  <w:style w:type="character" w:customStyle="1" w:styleId="WW8Num18z3">
    <w:name w:val="WW8Num18z3"/>
    <w:uiPriority w:val="99"/>
    <w:qFormat/>
    <w:rsid w:val="00455444"/>
  </w:style>
  <w:style w:type="character" w:customStyle="1" w:styleId="WW8Num18z4">
    <w:name w:val="WW8Num18z4"/>
    <w:uiPriority w:val="99"/>
    <w:qFormat/>
    <w:rsid w:val="00455444"/>
  </w:style>
  <w:style w:type="character" w:customStyle="1" w:styleId="WW8Num18z5">
    <w:name w:val="WW8Num18z5"/>
    <w:uiPriority w:val="99"/>
    <w:qFormat/>
    <w:rsid w:val="00455444"/>
  </w:style>
  <w:style w:type="character" w:customStyle="1" w:styleId="WW8Num18z6">
    <w:name w:val="WW8Num18z6"/>
    <w:uiPriority w:val="99"/>
    <w:qFormat/>
    <w:rsid w:val="00455444"/>
  </w:style>
  <w:style w:type="character" w:customStyle="1" w:styleId="WW8Num18z7">
    <w:name w:val="WW8Num18z7"/>
    <w:uiPriority w:val="99"/>
    <w:qFormat/>
    <w:rsid w:val="00455444"/>
  </w:style>
  <w:style w:type="character" w:customStyle="1" w:styleId="WW8Num18z8">
    <w:name w:val="WW8Num18z8"/>
    <w:uiPriority w:val="99"/>
    <w:qFormat/>
    <w:rsid w:val="00455444"/>
  </w:style>
  <w:style w:type="character" w:customStyle="1" w:styleId="WW8Num19z0">
    <w:name w:val="WW8Num19z0"/>
    <w:uiPriority w:val="99"/>
    <w:qFormat/>
    <w:rsid w:val="00455444"/>
  </w:style>
  <w:style w:type="character" w:customStyle="1" w:styleId="WW8Num19z1">
    <w:name w:val="WW8Num19z1"/>
    <w:uiPriority w:val="99"/>
    <w:qFormat/>
    <w:rsid w:val="00455444"/>
  </w:style>
  <w:style w:type="character" w:customStyle="1" w:styleId="WW8Num19z2">
    <w:name w:val="WW8Num19z2"/>
    <w:uiPriority w:val="99"/>
    <w:qFormat/>
    <w:rsid w:val="00455444"/>
  </w:style>
  <w:style w:type="character" w:customStyle="1" w:styleId="WW8Num19z3">
    <w:name w:val="WW8Num19z3"/>
    <w:uiPriority w:val="99"/>
    <w:qFormat/>
    <w:rsid w:val="00455444"/>
  </w:style>
  <w:style w:type="character" w:customStyle="1" w:styleId="WW8Num19z4">
    <w:name w:val="WW8Num19z4"/>
    <w:uiPriority w:val="99"/>
    <w:qFormat/>
    <w:rsid w:val="00455444"/>
  </w:style>
  <w:style w:type="character" w:customStyle="1" w:styleId="WW8Num19z5">
    <w:name w:val="WW8Num19z5"/>
    <w:uiPriority w:val="99"/>
    <w:qFormat/>
    <w:rsid w:val="00455444"/>
  </w:style>
  <w:style w:type="character" w:customStyle="1" w:styleId="WW8Num19z6">
    <w:name w:val="WW8Num19z6"/>
    <w:uiPriority w:val="99"/>
    <w:qFormat/>
    <w:rsid w:val="00455444"/>
  </w:style>
  <w:style w:type="character" w:customStyle="1" w:styleId="WW8Num19z7">
    <w:name w:val="WW8Num19z7"/>
    <w:uiPriority w:val="99"/>
    <w:qFormat/>
    <w:rsid w:val="00455444"/>
  </w:style>
  <w:style w:type="character" w:customStyle="1" w:styleId="WW8Num19z8">
    <w:name w:val="WW8Num19z8"/>
    <w:uiPriority w:val="99"/>
    <w:qFormat/>
    <w:rsid w:val="00455444"/>
  </w:style>
  <w:style w:type="character" w:customStyle="1" w:styleId="WW8Num4z1">
    <w:name w:val="WW8Num4z1"/>
    <w:uiPriority w:val="99"/>
    <w:qFormat/>
    <w:rsid w:val="00455444"/>
  </w:style>
  <w:style w:type="character" w:customStyle="1" w:styleId="WW8Num4z2">
    <w:name w:val="WW8Num4z2"/>
    <w:uiPriority w:val="99"/>
    <w:qFormat/>
    <w:rsid w:val="00455444"/>
  </w:style>
  <w:style w:type="character" w:customStyle="1" w:styleId="WW8Num4z3">
    <w:name w:val="WW8Num4z3"/>
    <w:uiPriority w:val="99"/>
    <w:qFormat/>
    <w:rsid w:val="00455444"/>
  </w:style>
  <w:style w:type="character" w:customStyle="1" w:styleId="WW8Num4z4">
    <w:name w:val="WW8Num4z4"/>
    <w:uiPriority w:val="99"/>
    <w:qFormat/>
    <w:rsid w:val="00455444"/>
  </w:style>
  <w:style w:type="character" w:customStyle="1" w:styleId="WW8Num4z5">
    <w:name w:val="WW8Num4z5"/>
    <w:uiPriority w:val="99"/>
    <w:qFormat/>
    <w:rsid w:val="00455444"/>
  </w:style>
  <w:style w:type="character" w:customStyle="1" w:styleId="WW8Num4z6">
    <w:name w:val="WW8Num4z6"/>
    <w:uiPriority w:val="99"/>
    <w:qFormat/>
    <w:rsid w:val="00455444"/>
  </w:style>
  <w:style w:type="character" w:customStyle="1" w:styleId="WW8Num4z7">
    <w:name w:val="WW8Num4z7"/>
    <w:uiPriority w:val="99"/>
    <w:qFormat/>
    <w:rsid w:val="00455444"/>
  </w:style>
  <w:style w:type="character" w:customStyle="1" w:styleId="WW8Num4z8">
    <w:name w:val="WW8Num4z8"/>
    <w:uiPriority w:val="99"/>
    <w:qFormat/>
    <w:rsid w:val="00455444"/>
  </w:style>
  <w:style w:type="character" w:customStyle="1" w:styleId="WW8Num5z1">
    <w:name w:val="WW8Num5z1"/>
    <w:uiPriority w:val="99"/>
    <w:qFormat/>
    <w:rsid w:val="00455444"/>
  </w:style>
  <w:style w:type="character" w:customStyle="1" w:styleId="WW8Num5z2">
    <w:name w:val="WW8Num5z2"/>
    <w:uiPriority w:val="99"/>
    <w:qFormat/>
    <w:rsid w:val="00455444"/>
  </w:style>
  <w:style w:type="character" w:customStyle="1" w:styleId="WW8Num5z3">
    <w:name w:val="WW8Num5z3"/>
    <w:uiPriority w:val="99"/>
    <w:qFormat/>
    <w:rsid w:val="00455444"/>
  </w:style>
  <w:style w:type="character" w:customStyle="1" w:styleId="WW8Num5z4">
    <w:name w:val="WW8Num5z4"/>
    <w:uiPriority w:val="99"/>
    <w:qFormat/>
    <w:rsid w:val="00455444"/>
  </w:style>
  <w:style w:type="character" w:customStyle="1" w:styleId="WW8Num5z5">
    <w:name w:val="WW8Num5z5"/>
    <w:uiPriority w:val="99"/>
    <w:qFormat/>
    <w:rsid w:val="00455444"/>
  </w:style>
  <w:style w:type="character" w:customStyle="1" w:styleId="WW8Num5z6">
    <w:name w:val="WW8Num5z6"/>
    <w:uiPriority w:val="99"/>
    <w:qFormat/>
    <w:rsid w:val="00455444"/>
  </w:style>
  <w:style w:type="character" w:customStyle="1" w:styleId="WW8Num5z7">
    <w:name w:val="WW8Num5z7"/>
    <w:uiPriority w:val="99"/>
    <w:qFormat/>
    <w:rsid w:val="00455444"/>
  </w:style>
  <w:style w:type="character" w:customStyle="1" w:styleId="WW8Num5z8">
    <w:name w:val="WW8Num5z8"/>
    <w:uiPriority w:val="99"/>
    <w:qFormat/>
    <w:rsid w:val="00455444"/>
  </w:style>
  <w:style w:type="character" w:customStyle="1" w:styleId="WW8Num6z1">
    <w:name w:val="WW8Num6z1"/>
    <w:uiPriority w:val="99"/>
    <w:qFormat/>
    <w:rsid w:val="00455444"/>
  </w:style>
  <w:style w:type="character" w:customStyle="1" w:styleId="WW8Num6z2">
    <w:name w:val="WW8Num6z2"/>
    <w:uiPriority w:val="99"/>
    <w:qFormat/>
    <w:rsid w:val="00455444"/>
  </w:style>
  <w:style w:type="character" w:customStyle="1" w:styleId="WW8Num6z3">
    <w:name w:val="WW8Num6z3"/>
    <w:uiPriority w:val="99"/>
    <w:qFormat/>
    <w:rsid w:val="00455444"/>
  </w:style>
  <w:style w:type="character" w:customStyle="1" w:styleId="WW8Num6z4">
    <w:name w:val="WW8Num6z4"/>
    <w:uiPriority w:val="99"/>
    <w:qFormat/>
    <w:rsid w:val="00455444"/>
  </w:style>
  <w:style w:type="character" w:customStyle="1" w:styleId="WW8Num6z5">
    <w:name w:val="WW8Num6z5"/>
    <w:uiPriority w:val="99"/>
    <w:qFormat/>
    <w:rsid w:val="00455444"/>
  </w:style>
  <w:style w:type="character" w:customStyle="1" w:styleId="WW8Num6z6">
    <w:name w:val="WW8Num6z6"/>
    <w:uiPriority w:val="99"/>
    <w:qFormat/>
    <w:rsid w:val="00455444"/>
  </w:style>
  <w:style w:type="character" w:customStyle="1" w:styleId="WW8Num6z7">
    <w:name w:val="WW8Num6z7"/>
    <w:uiPriority w:val="99"/>
    <w:qFormat/>
    <w:rsid w:val="00455444"/>
  </w:style>
  <w:style w:type="character" w:customStyle="1" w:styleId="WW8Num6z8">
    <w:name w:val="WW8Num6z8"/>
    <w:uiPriority w:val="99"/>
    <w:qFormat/>
    <w:rsid w:val="00455444"/>
  </w:style>
  <w:style w:type="character" w:customStyle="1" w:styleId="WW8Num7z1">
    <w:name w:val="WW8Num7z1"/>
    <w:uiPriority w:val="99"/>
    <w:qFormat/>
    <w:rsid w:val="00455444"/>
  </w:style>
  <w:style w:type="character" w:customStyle="1" w:styleId="WW8Num7z2">
    <w:name w:val="WW8Num7z2"/>
    <w:uiPriority w:val="99"/>
    <w:qFormat/>
    <w:rsid w:val="00455444"/>
  </w:style>
  <w:style w:type="character" w:customStyle="1" w:styleId="WW8Num7z3">
    <w:name w:val="WW8Num7z3"/>
    <w:uiPriority w:val="99"/>
    <w:qFormat/>
    <w:rsid w:val="00455444"/>
  </w:style>
  <w:style w:type="character" w:customStyle="1" w:styleId="WW8Num7z4">
    <w:name w:val="WW8Num7z4"/>
    <w:uiPriority w:val="99"/>
    <w:qFormat/>
    <w:rsid w:val="00455444"/>
  </w:style>
  <w:style w:type="character" w:customStyle="1" w:styleId="WW8Num7z5">
    <w:name w:val="WW8Num7z5"/>
    <w:uiPriority w:val="99"/>
    <w:qFormat/>
    <w:rsid w:val="00455444"/>
  </w:style>
  <w:style w:type="character" w:customStyle="1" w:styleId="WW8Num7z6">
    <w:name w:val="WW8Num7z6"/>
    <w:uiPriority w:val="99"/>
    <w:qFormat/>
    <w:rsid w:val="00455444"/>
  </w:style>
  <w:style w:type="character" w:customStyle="1" w:styleId="WW8Num7z7">
    <w:name w:val="WW8Num7z7"/>
    <w:uiPriority w:val="99"/>
    <w:qFormat/>
    <w:rsid w:val="00455444"/>
  </w:style>
  <w:style w:type="character" w:customStyle="1" w:styleId="WW8Num7z8">
    <w:name w:val="WW8Num7z8"/>
    <w:uiPriority w:val="99"/>
    <w:qFormat/>
    <w:rsid w:val="00455444"/>
  </w:style>
  <w:style w:type="character" w:customStyle="1" w:styleId="WW8Num8z1">
    <w:name w:val="WW8Num8z1"/>
    <w:uiPriority w:val="99"/>
    <w:qFormat/>
    <w:rsid w:val="00455444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455444"/>
  </w:style>
  <w:style w:type="character" w:customStyle="1" w:styleId="WW8Num8z3">
    <w:name w:val="WW8Num8z3"/>
    <w:uiPriority w:val="99"/>
    <w:qFormat/>
    <w:rsid w:val="00455444"/>
  </w:style>
  <w:style w:type="character" w:customStyle="1" w:styleId="WW8Num8z4">
    <w:name w:val="WW8Num8z4"/>
    <w:uiPriority w:val="99"/>
    <w:qFormat/>
    <w:rsid w:val="00455444"/>
  </w:style>
  <w:style w:type="character" w:customStyle="1" w:styleId="WW8Num8z5">
    <w:name w:val="WW8Num8z5"/>
    <w:uiPriority w:val="99"/>
    <w:qFormat/>
    <w:rsid w:val="00455444"/>
  </w:style>
  <w:style w:type="character" w:customStyle="1" w:styleId="WW8Num8z6">
    <w:name w:val="WW8Num8z6"/>
    <w:uiPriority w:val="99"/>
    <w:qFormat/>
    <w:rsid w:val="00455444"/>
  </w:style>
  <w:style w:type="character" w:customStyle="1" w:styleId="WW8Num8z7">
    <w:name w:val="WW8Num8z7"/>
    <w:uiPriority w:val="99"/>
    <w:qFormat/>
    <w:rsid w:val="00455444"/>
  </w:style>
  <w:style w:type="character" w:customStyle="1" w:styleId="WW8Num8z8">
    <w:name w:val="WW8Num8z8"/>
    <w:uiPriority w:val="99"/>
    <w:qFormat/>
    <w:rsid w:val="00455444"/>
  </w:style>
  <w:style w:type="character" w:customStyle="1" w:styleId="WW8Num10z1">
    <w:name w:val="WW8Num10z1"/>
    <w:uiPriority w:val="99"/>
    <w:qFormat/>
    <w:rsid w:val="00455444"/>
  </w:style>
  <w:style w:type="character" w:customStyle="1" w:styleId="WW8Num10z2">
    <w:name w:val="WW8Num10z2"/>
    <w:uiPriority w:val="99"/>
    <w:qFormat/>
    <w:rsid w:val="00455444"/>
  </w:style>
  <w:style w:type="character" w:customStyle="1" w:styleId="WW8Num10z3">
    <w:name w:val="WW8Num10z3"/>
    <w:uiPriority w:val="99"/>
    <w:qFormat/>
    <w:rsid w:val="00455444"/>
  </w:style>
  <w:style w:type="character" w:customStyle="1" w:styleId="WW8Num10z4">
    <w:name w:val="WW8Num10z4"/>
    <w:uiPriority w:val="99"/>
    <w:qFormat/>
    <w:rsid w:val="00455444"/>
  </w:style>
  <w:style w:type="character" w:customStyle="1" w:styleId="WW8Num10z5">
    <w:name w:val="WW8Num10z5"/>
    <w:uiPriority w:val="99"/>
    <w:qFormat/>
    <w:rsid w:val="00455444"/>
  </w:style>
  <w:style w:type="character" w:customStyle="1" w:styleId="WW8Num10z6">
    <w:name w:val="WW8Num10z6"/>
    <w:uiPriority w:val="99"/>
    <w:qFormat/>
    <w:rsid w:val="00455444"/>
  </w:style>
  <w:style w:type="character" w:customStyle="1" w:styleId="WW8Num10z7">
    <w:name w:val="WW8Num10z7"/>
    <w:uiPriority w:val="99"/>
    <w:qFormat/>
    <w:rsid w:val="00455444"/>
  </w:style>
  <w:style w:type="character" w:customStyle="1" w:styleId="WW8Num10z8">
    <w:name w:val="WW8Num10z8"/>
    <w:uiPriority w:val="99"/>
    <w:qFormat/>
    <w:rsid w:val="00455444"/>
  </w:style>
  <w:style w:type="character" w:customStyle="1" w:styleId="WW8Num11z1">
    <w:name w:val="WW8Num11z1"/>
    <w:uiPriority w:val="99"/>
    <w:qFormat/>
    <w:rsid w:val="00455444"/>
    <w:rPr>
      <w:sz w:val="20"/>
    </w:rPr>
  </w:style>
  <w:style w:type="character" w:customStyle="1" w:styleId="WW8Num11z2">
    <w:name w:val="WW8Num11z2"/>
    <w:uiPriority w:val="99"/>
    <w:qFormat/>
    <w:rsid w:val="00455444"/>
  </w:style>
  <w:style w:type="character" w:customStyle="1" w:styleId="WW8Num11z3">
    <w:name w:val="WW8Num11z3"/>
    <w:uiPriority w:val="99"/>
    <w:qFormat/>
    <w:rsid w:val="00455444"/>
  </w:style>
  <w:style w:type="character" w:customStyle="1" w:styleId="WW8Num11z4">
    <w:name w:val="WW8Num11z4"/>
    <w:uiPriority w:val="99"/>
    <w:qFormat/>
    <w:rsid w:val="00455444"/>
  </w:style>
  <w:style w:type="character" w:customStyle="1" w:styleId="WW8Num11z5">
    <w:name w:val="WW8Num11z5"/>
    <w:uiPriority w:val="99"/>
    <w:qFormat/>
    <w:rsid w:val="00455444"/>
  </w:style>
  <w:style w:type="character" w:customStyle="1" w:styleId="WW8Num11z6">
    <w:name w:val="WW8Num11z6"/>
    <w:uiPriority w:val="99"/>
    <w:qFormat/>
    <w:rsid w:val="00455444"/>
  </w:style>
  <w:style w:type="character" w:customStyle="1" w:styleId="WW8Num11z7">
    <w:name w:val="WW8Num11z7"/>
    <w:uiPriority w:val="99"/>
    <w:qFormat/>
    <w:rsid w:val="00455444"/>
  </w:style>
  <w:style w:type="character" w:customStyle="1" w:styleId="WW8Num11z8">
    <w:name w:val="WW8Num11z8"/>
    <w:uiPriority w:val="99"/>
    <w:qFormat/>
    <w:rsid w:val="00455444"/>
  </w:style>
  <w:style w:type="character" w:customStyle="1" w:styleId="WW8Num12z2">
    <w:name w:val="WW8Num12z2"/>
    <w:uiPriority w:val="99"/>
    <w:qFormat/>
    <w:rsid w:val="00455444"/>
    <w:rPr>
      <w:rFonts w:ascii="Wingdings" w:hAnsi="Wingdings"/>
    </w:rPr>
  </w:style>
  <w:style w:type="character" w:customStyle="1" w:styleId="WW8Num12z3">
    <w:name w:val="WW8Num12z3"/>
    <w:uiPriority w:val="99"/>
    <w:qFormat/>
    <w:rsid w:val="00455444"/>
    <w:rPr>
      <w:rFonts w:ascii="Symbol" w:hAnsi="Symbol"/>
    </w:rPr>
  </w:style>
  <w:style w:type="character" w:customStyle="1" w:styleId="WW8Num12z4">
    <w:name w:val="WW8Num12z4"/>
    <w:uiPriority w:val="99"/>
    <w:qFormat/>
    <w:rsid w:val="00455444"/>
    <w:rPr>
      <w:rFonts w:ascii="Courier New" w:hAnsi="Courier New"/>
    </w:rPr>
  </w:style>
  <w:style w:type="character" w:customStyle="1" w:styleId="WW8Num13z1">
    <w:name w:val="WW8Num13z1"/>
    <w:uiPriority w:val="99"/>
    <w:qFormat/>
    <w:rsid w:val="00455444"/>
  </w:style>
  <w:style w:type="character" w:customStyle="1" w:styleId="WW8Num13z2">
    <w:name w:val="WW8Num13z2"/>
    <w:uiPriority w:val="99"/>
    <w:qFormat/>
    <w:rsid w:val="00455444"/>
  </w:style>
  <w:style w:type="character" w:customStyle="1" w:styleId="WW8Num13z3">
    <w:name w:val="WW8Num13z3"/>
    <w:uiPriority w:val="99"/>
    <w:qFormat/>
    <w:rsid w:val="00455444"/>
  </w:style>
  <w:style w:type="character" w:customStyle="1" w:styleId="WW8Num13z4">
    <w:name w:val="WW8Num13z4"/>
    <w:uiPriority w:val="99"/>
    <w:qFormat/>
    <w:rsid w:val="00455444"/>
  </w:style>
  <w:style w:type="character" w:customStyle="1" w:styleId="WW8Num13z5">
    <w:name w:val="WW8Num13z5"/>
    <w:uiPriority w:val="99"/>
    <w:qFormat/>
    <w:rsid w:val="00455444"/>
  </w:style>
  <w:style w:type="character" w:customStyle="1" w:styleId="WW8Num13z6">
    <w:name w:val="WW8Num13z6"/>
    <w:uiPriority w:val="99"/>
    <w:qFormat/>
    <w:rsid w:val="00455444"/>
  </w:style>
  <w:style w:type="character" w:customStyle="1" w:styleId="WW8Num13z7">
    <w:name w:val="WW8Num13z7"/>
    <w:uiPriority w:val="99"/>
    <w:qFormat/>
    <w:rsid w:val="00455444"/>
  </w:style>
  <w:style w:type="character" w:customStyle="1" w:styleId="WW8Num13z8">
    <w:name w:val="WW8Num13z8"/>
    <w:uiPriority w:val="99"/>
    <w:qFormat/>
    <w:rsid w:val="00455444"/>
  </w:style>
  <w:style w:type="character" w:customStyle="1" w:styleId="WW8Num14z1">
    <w:name w:val="WW8Num14z1"/>
    <w:uiPriority w:val="99"/>
    <w:qFormat/>
    <w:rsid w:val="00455444"/>
  </w:style>
  <w:style w:type="character" w:customStyle="1" w:styleId="WW8Num14z2">
    <w:name w:val="WW8Num14z2"/>
    <w:uiPriority w:val="99"/>
    <w:qFormat/>
    <w:rsid w:val="00455444"/>
  </w:style>
  <w:style w:type="character" w:customStyle="1" w:styleId="WW8Num14z3">
    <w:name w:val="WW8Num14z3"/>
    <w:uiPriority w:val="99"/>
    <w:qFormat/>
    <w:rsid w:val="00455444"/>
  </w:style>
  <w:style w:type="character" w:customStyle="1" w:styleId="WW8Num14z4">
    <w:name w:val="WW8Num14z4"/>
    <w:uiPriority w:val="99"/>
    <w:qFormat/>
    <w:rsid w:val="00455444"/>
  </w:style>
  <w:style w:type="character" w:customStyle="1" w:styleId="WW8Num14z5">
    <w:name w:val="WW8Num14z5"/>
    <w:uiPriority w:val="99"/>
    <w:qFormat/>
    <w:rsid w:val="00455444"/>
  </w:style>
  <w:style w:type="character" w:customStyle="1" w:styleId="WW8Num14z6">
    <w:name w:val="WW8Num14z6"/>
    <w:uiPriority w:val="99"/>
    <w:qFormat/>
    <w:rsid w:val="00455444"/>
  </w:style>
  <w:style w:type="character" w:customStyle="1" w:styleId="WW8Num14z7">
    <w:name w:val="WW8Num14z7"/>
    <w:uiPriority w:val="99"/>
    <w:qFormat/>
    <w:rsid w:val="00455444"/>
  </w:style>
  <w:style w:type="character" w:customStyle="1" w:styleId="WW8Num14z8">
    <w:name w:val="WW8Num14z8"/>
    <w:uiPriority w:val="99"/>
    <w:qFormat/>
    <w:rsid w:val="00455444"/>
  </w:style>
  <w:style w:type="character" w:customStyle="1" w:styleId="WW8Num15z1">
    <w:name w:val="WW8Num15z1"/>
    <w:uiPriority w:val="99"/>
    <w:qFormat/>
    <w:rsid w:val="00455444"/>
  </w:style>
  <w:style w:type="character" w:customStyle="1" w:styleId="WW8Num15z2">
    <w:name w:val="WW8Num15z2"/>
    <w:uiPriority w:val="99"/>
    <w:qFormat/>
    <w:rsid w:val="00455444"/>
  </w:style>
  <w:style w:type="character" w:customStyle="1" w:styleId="WW8Num15z3">
    <w:name w:val="WW8Num15z3"/>
    <w:uiPriority w:val="99"/>
    <w:qFormat/>
    <w:rsid w:val="00455444"/>
  </w:style>
  <w:style w:type="character" w:customStyle="1" w:styleId="WW8Num15z4">
    <w:name w:val="WW8Num15z4"/>
    <w:uiPriority w:val="99"/>
    <w:qFormat/>
    <w:rsid w:val="00455444"/>
  </w:style>
  <w:style w:type="character" w:customStyle="1" w:styleId="WW8Num15z5">
    <w:name w:val="WW8Num15z5"/>
    <w:uiPriority w:val="99"/>
    <w:qFormat/>
    <w:rsid w:val="00455444"/>
  </w:style>
  <w:style w:type="character" w:customStyle="1" w:styleId="WW8Num15z6">
    <w:name w:val="WW8Num15z6"/>
    <w:uiPriority w:val="99"/>
    <w:qFormat/>
    <w:rsid w:val="00455444"/>
  </w:style>
  <w:style w:type="character" w:customStyle="1" w:styleId="WW8Num15z7">
    <w:name w:val="WW8Num15z7"/>
    <w:uiPriority w:val="99"/>
    <w:qFormat/>
    <w:rsid w:val="00455444"/>
  </w:style>
  <w:style w:type="character" w:customStyle="1" w:styleId="WW8Num15z8">
    <w:name w:val="WW8Num15z8"/>
    <w:uiPriority w:val="99"/>
    <w:qFormat/>
    <w:rsid w:val="00455444"/>
  </w:style>
  <w:style w:type="character" w:customStyle="1" w:styleId="WW8Num16z1">
    <w:name w:val="WW8Num16z1"/>
    <w:uiPriority w:val="99"/>
    <w:qFormat/>
    <w:rsid w:val="00455444"/>
  </w:style>
  <w:style w:type="character" w:customStyle="1" w:styleId="WW8Num16z2">
    <w:name w:val="WW8Num16z2"/>
    <w:uiPriority w:val="99"/>
    <w:qFormat/>
    <w:rsid w:val="00455444"/>
  </w:style>
  <w:style w:type="character" w:customStyle="1" w:styleId="WW8Num16z3">
    <w:name w:val="WW8Num16z3"/>
    <w:uiPriority w:val="99"/>
    <w:qFormat/>
    <w:rsid w:val="00455444"/>
  </w:style>
  <w:style w:type="character" w:customStyle="1" w:styleId="WW8Num16z4">
    <w:name w:val="WW8Num16z4"/>
    <w:uiPriority w:val="99"/>
    <w:qFormat/>
    <w:rsid w:val="00455444"/>
  </w:style>
  <w:style w:type="character" w:customStyle="1" w:styleId="WW8Num16z5">
    <w:name w:val="WW8Num16z5"/>
    <w:uiPriority w:val="99"/>
    <w:qFormat/>
    <w:rsid w:val="00455444"/>
  </w:style>
  <w:style w:type="character" w:customStyle="1" w:styleId="WW8Num16z6">
    <w:name w:val="WW8Num16z6"/>
    <w:uiPriority w:val="99"/>
    <w:qFormat/>
    <w:rsid w:val="00455444"/>
  </w:style>
  <w:style w:type="character" w:customStyle="1" w:styleId="WW8Num16z7">
    <w:name w:val="WW8Num16z7"/>
    <w:uiPriority w:val="99"/>
    <w:qFormat/>
    <w:rsid w:val="00455444"/>
  </w:style>
  <w:style w:type="character" w:customStyle="1" w:styleId="WW8Num16z8">
    <w:name w:val="WW8Num16z8"/>
    <w:uiPriority w:val="99"/>
    <w:qFormat/>
    <w:rsid w:val="00455444"/>
  </w:style>
  <w:style w:type="character" w:customStyle="1" w:styleId="affffffff1">
    <w:name w:val="Символ нумерации"/>
    <w:uiPriority w:val="99"/>
    <w:qFormat/>
    <w:rsid w:val="00455444"/>
  </w:style>
  <w:style w:type="paragraph" w:customStyle="1" w:styleId="1ffff3">
    <w:name w:val="Название1"/>
    <w:basedOn w:val="a2"/>
    <w:uiPriority w:val="99"/>
    <w:qFormat/>
    <w:rsid w:val="00455444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455444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455444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455444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455444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455444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455444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455444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455444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455444"/>
    <w:rPr>
      <w:sz w:val="24"/>
    </w:rPr>
  </w:style>
  <w:style w:type="character" w:customStyle="1" w:styleId="501">
    <w:name w:val="Знак Знак501"/>
    <w:uiPriority w:val="99"/>
    <w:qFormat/>
    <w:locked/>
    <w:rsid w:val="00455444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455444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455444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455444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455444"/>
    <w:rPr>
      <w:rFonts w:cs="Times New Roman"/>
    </w:rPr>
  </w:style>
  <w:style w:type="character" w:customStyle="1" w:styleId="Heading12">
    <w:name w:val="Heading 12 Знак Знак"/>
    <w:uiPriority w:val="99"/>
    <w:qFormat/>
    <w:rsid w:val="00455444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455444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455444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455444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455444"/>
    <w:rPr>
      <w:lang w:eastAsia="en-US"/>
    </w:rPr>
  </w:style>
  <w:style w:type="character" w:customStyle="1" w:styleId="225">
    <w:name w:val="Заголовок 2 Знак2"/>
    <w:uiPriority w:val="99"/>
    <w:qFormat/>
    <w:rsid w:val="00455444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455444"/>
    <w:rPr>
      <w:sz w:val="24"/>
    </w:rPr>
  </w:style>
  <w:style w:type="paragraph" w:customStyle="1" w:styleId="paragraf2">
    <w:name w:val="paragraf2"/>
    <w:basedOn w:val="a2"/>
    <w:uiPriority w:val="99"/>
    <w:qFormat/>
    <w:rsid w:val="00455444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455444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455444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455444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455444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455444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455444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455444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455444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455444"/>
    <w:rPr>
      <w:color w:val="auto"/>
    </w:rPr>
  </w:style>
  <w:style w:type="paragraph" w:customStyle="1" w:styleId="affffffff3">
    <w:name w:val="Обычный.Нормальный"/>
    <w:uiPriority w:val="99"/>
    <w:qFormat/>
    <w:rsid w:val="00455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455444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455444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455444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455444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455444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455444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455444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455444"/>
    <w:rPr>
      <w:i/>
    </w:rPr>
  </w:style>
  <w:style w:type="character" w:customStyle="1" w:styleId="font2">
    <w:name w:val="font2"/>
    <w:uiPriority w:val="99"/>
    <w:qFormat/>
    <w:rsid w:val="00455444"/>
  </w:style>
  <w:style w:type="character" w:customStyle="1" w:styleId="keyworddef1">
    <w:name w:val="keyword_def1"/>
    <w:uiPriority w:val="99"/>
    <w:qFormat/>
    <w:rsid w:val="00455444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455444"/>
    <w:rPr>
      <w:b/>
    </w:rPr>
  </w:style>
  <w:style w:type="paragraph" w:customStyle="1" w:styleId="affffffff5">
    <w:name w:val="Текст документа"/>
    <w:basedOn w:val="a2"/>
    <w:uiPriority w:val="99"/>
    <w:qFormat/>
    <w:rsid w:val="00455444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455444"/>
    <w:rPr>
      <w:i/>
    </w:rPr>
  </w:style>
  <w:style w:type="paragraph" w:customStyle="1" w:styleId="Style164">
    <w:name w:val="Style164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455444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455444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455444"/>
    <w:rPr>
      <w:i/>
    </w:rPr>
  </w:style>
  <w:style w:type="paragraph" w:customStyle="1" w:styleId="68">
    <w:name w:val="Обычный (веб)6"/>
    <w:basedOn w:val="a2"/>
    <w:uiPriority w:val="99"/>
    <w:qFormat/>
    <w:rsid w:val="00455444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455444"/>
  </w:style>
  <w:style w:type="character" w:customStyle="1" w:styleId="pav31">
    <w:name w:val="pav31"/>
    <w:uiPriority w:val="99"/>
    <w:qFormat/>
    <w:rsid w:val="00455444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455444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455444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455444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455444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455444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455444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455444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455444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455444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455444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455444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455444"/>
  </w:style>
  <w:style w:type="character" w:customStyle="1" w:styleId="fontstyle160">
    <w:name w:val="fontstyle16"/>
    <w:uiPriority w:val="99"/>
    <w:qFormat/>
    <w:rsid w:val="00455444"/>
  </w:style>
  <w:style w:type="character" w:customStyle="1" w:styleId="noprint">
    <w:name w:val="noprint"/>
    <w:uiPriority w:val="99"/>
    <w:qFormat/>
    <w:rsid w:val="00455444"/>
  </w:style>
  <w:style w:type="paragraph" w:customStyle="1" w:styleId="center">
    <w:name w:val="cente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455444"/>
  </w:style>
  <w:style w:type="character" w:customStyle="1" w:styleId="Typewriter">
    <w:name w:val="Typewriter"/>
    <w:uiPriority w:val="99"/>
    <w:qFormat/>
    <w:rsid w:val="00455444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455444"/>
  </w:style>
  <w:style w:type="character" w:customStyle="1" w:styleId="texample">
    <w:name w:val="texample"/>
    <w:uiPriority w:val="99"/>
    <w:qFormat/>
    <w:rsid w:val="00455444"/>
  </w:style>
  <w:style w:type="character" w:customStyle="1" w:styleId="sentence">
    <w:name w:val="sentence"/>
    <w:uiPriority w:val="99"/>
    <w:qFormat/>
    <w:rsid w:val="00455444"/>
  </w:style>
  <w:style w:type="character" w:customStyle="1" w:styleId="input">
    <w:name w:val="input"/>
    <w:uiPriority w:val="99"/>
    <w:qFormat/>
    <w:rsid w:val="00455444"/>
  </w:style>
  <w:style w:type="character" w:customStyle="1" w:styleId="xmlemitalic">
    <w:name w:val="xml_em_italic"/>
    <w:uiPriority w:val="99"/>
    <w:qFormat/>
    <w:rsid w:val="00455444"/>
  </w:style>
  <w:style w:type="character" w:customStyle="1" w:styleId="serp-urlitem">
    <w:name w:val="serp-url__item"/>
    <w:uiPriority w:val="99"/>
    <w:qFormat/>
    <w:rsid w:val="00455444"/>
  </w:style>
  <w:style w:type="character" w:customStyle="1" w:styleId="1ffff9">
    <w:name w:val="Гиперссылка1"/>
    <w:uiPriority w:val="99"/>
    <w:qFormat/>
    <w:rsid w:val="00455444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455444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455444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455444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455444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455444"/>
  </w:style>
  <w:style w:type="character" w:customStyle="1" w:styleId="zagl">
    <w:name w:val="zagl"/>
    <w:uiPriority w:val="99"/>
    <w:qFormat/>
    <w:rsid w:val="00455444"/>
  </w:style>
  <w:style w:type="character" w:customStyle="1" w:styleId="FontStyle135">
    <w:name w:val="Font Style135"/>
    <w:uiPriority w:val="99"/>
    <w:qFormat/>
    <w:rsid w:val="00455444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455444"/>
    <w:rPr>
      <w:vanish/>
    </w:rPr>
  </w:style>
  <w:style w:type="character" w:customStyle="1" w:styleId="butback">
    <w:name w:val="butback"/>
    <w:uiPriority w:val="99"/>
    <w:qFormat/>
    <w:rsid w:val="00455444"/>
  </w:style>
  <w:style w:type="character" w:customStyle="1" w:styleId="3f8">
    <w:name w:val="Основной текст Знак Знак3"/>
    <w:uiPriority w:val="99"/>
    <w:locked/>
    <w:rsid w:val="00455444"/>
    <w:rPr>
      <w:sz w:val="24"/>
      <w:lang w:val="ru-RU" w:eastAsia="ru-RU"/>
    </w:rPr>
  </w:style>
  <w:style w:type="character" w:customStyle="1" w:styleId="a30">
    <w:name w:val="a3"/>
    <w:uiPriority w:val="99"/>
    <w:qFormat/>
    <w:rsid w:val="00455444"/>
  </w:style>
  <w:style w:type="character" w:customStyle="1" w:styleId="formula">
    <w:name w:val="formula"/>
    <w:uiPriority w:val="99"/>
    <w:qFormat/>
    <w:rsid w:val="00455444"/>
  </w:style>
  <w:style w:type="character" w:customStyle="1" w:styleId="style170">
    <w:name w:val="style17"/>
    <w:uiPriority w:val="99"/>
    <w:qFormat/>
    <w:rsid w:val="00455444"/>
  </w:style>
  <w:style w:type="character" w:customStyle="1" w:styleId="texhtml">
    <w:name w:val="texhtml"/>
    <w:uiPriority w:val="99"/>
    <w:qFormat/>
    <w:rsid w:val="00455444"/>
  </w:style>
  <w:style w:type="character" w:customStyle="1" w:styleId="style230">
    <w:name w:val="style23"/>
    <w:uiPriority w:val="99"/>
    <w:qFormat/>
    <w:rsid w:val="00455444"/>
  </w:style>
  <w:style w:type="character" w:customStyle="1" w:styleId="BodyTextChar1">
    <w:name w:val="Body Text Char1"/>
    <w:uiPriority w:val="99"/>
    <w:qFormat/>
    <w:locked/>
    <w:rsid w:val="00455444"/>
    <w:rPr>
      <w:sz w:val="24"/>
      <w:lang w:eastAsia="ru-RU"/>
    </w:rPr>
  </w:style>
  <w:style w:type="character" w:customStyle="1" w:styleId="FontStyle29">
    <w:name w:val="Font Style29"/>
    <w:uiPriority w:val="99"/>
    <w:qFormat/>
    <w:rsid w:val="00455444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455444"/>
  </w:style>
  <w:style w:type="character" w:customStyle="1" w:styleId="answer-source">
    <w:name w:val="answer-source"/>
    <w:uiPriority w:val="99"/>
    <w:qFormat/>
    <w:rsid w:val="00455444"/>
  </w:style>
  <w:style w:type="character" w:customStyle="1" w:styleId="reftag">
    <w:name w:val="reftag"/>
    <w:uiPriority w:val="99"/>
    <w:qFormat/>
    <w:rsid w:val="00455444"/>
  </w:style>
  <w:style w:type="character" w:customStyle="1" w:styleId="tgc">
    <w:name w:val="_tgc"/>
    <w:uiPriority w:val="99"/>
    <w:qFormat/>
    <w:rsid w:val="00455444"/>
  </w:style>
  <w:style w:type="paragraph" w:customStyle="1" w:styleId="Style134">
    <w:name w:val="Style134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455444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455444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455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455444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455444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455444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455444"/>
  </w:style>
  <w:style w:type="character" w:customStyle="1" w:styleId="s13">
    <w:name w:val="s13"/>
    <w:uiPriority w:val="99"/>
    <w:qFormat/>
    <w:rsid w:val="00455444"/>
  </w:style>
  <w:style w:type="paragraph" w:customStyle="1" w:styleId="p29">
    <w:name w:val="p29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455444"/>
  </w:style>
  <w:style w:type="character" w:customStyle="1" w:styleId="s15">
    <w:name w:val="s15"/>
    <w:uiPriority w:val="99"/>
    <w:qFormat/>
    <w:rsid w:val="00455444"/>
  </w:style>
  <w:style w:type="paragraph" w:customStyle="1" w:styleId="p33">
    <w:name w:val="p33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455444"/>
  </w:style>
  <w:style w:type="paragraph" w:customStyle="1" w:styleId="p25">
    <w:name w:val="p25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455444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455444"/>
    <w:rPr>
      <w:sz w:val="24"/>
    </w:rPr>
  </w:style>
  <w:style w:type="character" w:customStyle="1" w:styleId="1ffffb">
    <w:name w:val="Красная строка Знак1"/>
    <w:uiPriority w:val="99"/>
    <w:qFormat/>
    <w:rsid w:val="00455444"/>
    <w:rPr>
      <w:sz w:val="24"/>
    </w:rPr>
  </w:style>
  <w:style w:type="character" w:customStyle="1" w:styleId="2610">
    <w:name w:val="Знак Знак261"/>
    <w:uiPriority w:val="99"/>
    <w:qFormat/>
    <w:rsid w:val="00455444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455444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455444"/>
    <w:rPr>
      <w:rFonts w:cs="Times New Roman"/>
    </w:rPr>
  </w:style>
  <w:style w:type="character" w:customStyle="1" w:styleId="2112">
    <w:name w:val="Цитата 2 Знак11"/>
    <w:uiPriority w:val="99"/>
    <w:qFormat/>
    <w:rsid w:val="00455444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455444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455444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455444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455444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455444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455444"/>
    <w:rPr>
      <w:sz w:val="24"/>
    </w:rPr>
  </w:style>
  <w:style w:type="character" w:customStyle="1" w:styleId="613">
    <w:name w:val="Знак6 Знак Знак1"/>
    <w:uiPriority w:val="99"/>
    <w:qFormat/>
    <w:rsid w:val="00455444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455444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455444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455444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45544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455444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455444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455444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45544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455444"/>
    <w:rPr>
      <w:rFonts w:cs="Times New Roman"/>
    </w:rPr>
  </w:style>
  <w:style w:type="paragraph" w:customStyle="1" w:styleId="p21">
    <w:name w:val="p2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455444"/>
    <w:rPr>
      <w:color w:val="2C437A"/>
      <w:u w:val="none"/>
    </w:rPr>
  </w:style>
  <w:style w:type="character" w:customStyle="1" w:styleId="700">
    <w:name w:val="Знак Знак70"/>
    <w:uiPriority w:val="99"/>
    <w:qFormat/>
    <w:rsid w:val="00455444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455444"/>
    <w:rPr>
      <w:b/>
      <w:sz w:val="28"/>
    </w:rPr>
  </w:style>
  <w:style w:type="character" w:customStyle="1" w:styleId="680">
    <w:name w:val="Знак Знак68"/>
    <w:uiPriority w:val="99"/>
    <w:qFormat/>
    <w:rsid w:val="00455444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455444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455444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455444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455444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455444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45544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455444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455444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455444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455444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455444"/>
    <w:rPr>
      <w:shd w:val="clear" w:color="auto" w:fill="FFFFFF"/>
    </w:rPr>
  </w:style>
  <w:style w:type="paragraph" w:customStyle="1" w:styleId="WW-Normal">
    <w:name w:val="WW-Normal"/>
    <w:uiPriority w:val="99"/>
    <w:qFormat/>
    <w:rsid w:val="00455444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455444"/>
    <w:rPr>
      <w:color w:val="000000"/>
      <w:sz w:val="20"/>
    </w:rPr>
  </w:style>
  <w:style w:type="character" w:customStyle="1" w:styleId="A31">
    <w:name w:val="A3"/>
    <w:uiPriority w:val="99"/>
    <w:qFormat/>
    <w:rsid w:val="00455444"/>
    <w:rPr>
      <w:b/>
      <w:color w:val="000000"/>
      <w:sz w:val="30"/>
    </w:rPr>
  </w:style>
  <w:style w:type="character" w:customStyle="1" w:styleId="para6">
    <w:name w:val="para6"/>
    <w:uiPriority w:val="99"/>
    <w:qFormat/>
    <w:rsid w:val="00455444"/>
  </w:style>
  <w:style w:type="character" w:customStyle="1" w:styleId="affffffff9">
    <w:name w:val="Абзац списка Знак"/>
    <w:link w:val="5a"/>
    <w:uiPriority w:val="34"/>
    <w:qFormat/>
    <w:locked/>
    <w:rsid w:val="00455444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455444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455444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455444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455444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455444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455444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455444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455444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455444"/>
    <w:rPr>
      <w:color w:val="808080"/>
    </w:rPr>
  </w:style>
  <w:style w:type="paragraph" w:customStyle="1" w:styleId="small">
    <w:name w:val="small"/>
    <w:basedOn w:val="a2"/>
    <w:uiPriority w:val="99"/>
    <w:qFormat/>
    <w:rsid w:val="00455444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455444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455444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455444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455444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455444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455444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455444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455444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455444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455444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455444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455444"/>
  </w:style>
  <w:style w:type="paragraph" w:customStyle="1" w:styleId="affffffffc">
    <w:name w:val="_Обычный"/>
    <w:basedOn w:val="a2"/>
    <w:uiPriority w:val="99"/>
    <w:qFormat/>
    <w:rsid w:val="0045544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455444"/>
  </w:style>
  <w:style w:type="paragraph" w:customStyle="1" w:styleId="1270">
    <w:name w:val="Стиль по ширине Первая строка:  127 см"/>
    <w:basedOn w:val="a2"/>
    <w:uiPriority w:val="99"/>
    <w:qFormat/>
    <w:rsid w:val="00455444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455444"/>
    <w:rPr>
      <w:rFonts w:cs="Times New Roman"/>
    </w:rPr>
  </w:style>
  <w:style w:type="character" w:customStyle="1" w:styleId="hl">
    <w:name w:val="hl"/>
    <w:uiPriority w:val="99"/>
    <w:qFormat/>
    <w:rsid w:val="00455444"/>
  </w:style>
  <w:style w:type="paragraph" w:customStyle="1" w:styleId="book">
    <w:name w:val="book"/>
    <w:basedOn w:val="a2"/>
    <w:uiPriority w:val="99"/>
    <w:qFormat/>
    <w:rsid w:val="00455444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455444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455444"/>
  </w:style>
  <w:style w:type="paragraph" w:customStyle="1" w:styleId="12a">
    <w:name w:val="стиль12"/>
    <w:basedOn w:val="a2"/>
    <w:uiPriority w:val="99"/>
    <w:qFormat/>
    <w:rsid w:val="00455444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455444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455444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455444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455444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455444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455444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455444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455444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455444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455444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455444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455444"/>
    <w:rPr>
      <w:rFonts w:ascii="Wingdings" w:hAnsi="Wingdings"/>
    </w:rPr>
  </w:style>
  <w:style w:type="character" w:customStyle="1" w:styleId="WW8Num3z2">
    <w:name w:val="WW8Num3z2"/>
    <w:uiPriority w:val="99"/>
    <w:qFormat/>
    <w:rsid w:val="00455444"/>
    <w:rPr>
      <w:rFonts w:ascii="Wingdings" w:hAnsi="Wingdings"/>
    </w:rPr>
  </w:style>
  <w:style w:type="character" w:customStyle="1" w:styleId="WW8Num3z3">
    <w:name w:val="WW8Num3z3"/>
    <w:uiPriority w:val="99"/>
    <w:qFormat/>
    <w:rsid w:val="00455444"/>
    <w:rPr>
      <w:rFonts w:ascii="Symbol" w:hAnsi="Symbol"/>
    </w:rPr>
  </w:style>
  <w:style w:type="character" w:customStyle="1" w:styleId="WW8Num12z1">
    <w:name w:val="WW8Num12z1"/>
    <w:uiPriority w:val="99"/>
    <w:qFormat/>
    <w:rsid w:val="00455444"/>
    <w:rPr>
      <w:b/>
    </w:rPr>
  </w:style>
  <w:style w:type="character" w:customStyle="1" w:styleId="WW8Num12z5">
    <w:name w:val="WW8Num12z5"/>
    <w:uiPriority w:val="99"/>
    <w:qFormat/>
    <w:rsid w:val="00455444"/>
  </w:style>
  <w:style w:type="character" w:customStyle="1" w:styleId="WW8Num12z6">
    <w:name w:val="WW8Num12z6"/>
    <w:uiPriority w:val="99"/>
    <w:qFormat/>
    <w:rsid w:val="00455444"/>
  </w:style>
  <w:style w:type="character" w:customStyle="1" w:styleId="WW8Num12z7">
    <w:name w:val="WW8Num12z7"/>
    <w:uiPriority w:val="99"/>
    <w:qFormat/>
    <w:rsid w:val="00455444"/>
  </w:style>
  <w:style w:type="character" w:customStyle="1" w:styleId="WW8Num12z8">
    <w:name w:val="WW8Num12z8"/>
    <w:uiPriority w:val="99"/>
    <w:qFormat/>
    <w:rsid w:val="00455444"/>
  </w:style>
  <w:style w:type="character" w:customStyle="1" w:styleId="WW8Num17z2">
    <w:name w:val="WW8Num17z2"/>
    <w:uiPriority w:val="99"/>
    <w:qFormat/>
    <w:rsid w:val="00455444"/>
  </w:style>
  <w:style w:type="character" w:customStyle="1" w:styleId="WW8Num17z3">
    <w:name w:val="WW8Num17z3"/>
    <w:uiPriority w:val="99"/>
    <w:qFormat/>
    <w:rsid w:val="00455444"/>
  </w:style>
  <w:style w:type="character" w:customStyle="1" w:styleId="WW8Num17z4">
    <w:name w:val="WW8Num17z4"/>
    <w:uiPriority w:val="99"/>
    <w:qFormat/>
    <w:rsid w:val="00455444"/>
  </w:style>
  <w:style w:type="character" w:customStyle="1" w:styleId="WW8Num17z5">
    <w:name w:val="WW8Num17z5"/>
    <w:uiPriority w:val="99"/>
    <w:qFormat/>
    <w:rsid w:val="00455444"/>
  </w:style>
  <w:style w:type="character" w:customStyle="1" w:styleId="WW8Num17z6">
    <w:name w:val="WW8Num17z6"/>
    <w:uiPriority w:val="99"/>
    <w:qFormat/>
    <w:rsid w:val="00455444"/>
  </w:style>
  <w:style w:type="character" w:customStyle="1" w:styleId="WW8Num17z7">
    <w:name w:val="WW8Num17z7"/>
    <w:uiPriority w:val="99"/>
    <w:qFormat/>
    <w:rsid w:val="00455444"/>
  </w:style>
  <w:style w:type="character" w:customStyle="1" w:styleId="WW8Num17z8">
    <w:name w:val="WW8Num17z8"/>
    <w:uiPriority w:val="99"/>
    <w:qFormat/>
    <w:rsid w:val="00455444"/>
  </w:style>
  <w:style w:type="character" w:customStyle="1" w:styleId="WW8Num20z0">
    <w:name w:val="WW8Num20z0"/>
    <w:uiPriority w:val="99"/>
    <w:qFormat/>
    <w:rsid w:val="00455444"/>
  </w:style>
  <w:style w:type="character" w:customStyle="1" w:styleId="WW8Num21z0">
    <w:name w:val="WW8Num21z0"/>
    <w:uiPriority w:val="99"/>
    <w:qFormat/>
    <w:rsid w:val="00455444"/>
  </w:style>
  <w:style w:type="character" w:customStyle="1" w:styleId="WW8Num21z1">
    <w:name w:val="WW8Num21z1"/>
    <w:uiPriority w:val="99"/>
    <w:qFormat/>
    <w:rsid w:val="00455444"/>
  </w:style>
  <w:style w:type="character" w:customStyle="1" w:styleId="WW8Num21z2">
    <w:name w:val="WW8Num21z2"/>
    <w:uiPriority w:val="99"/>
    <w:qFormat/>
    <w:rsid w:val="00455444"/>
  </w:style>
  <w:style w:type="character" w:customStyle="1" w:styleId="WW8Num21z3">
    <w:name w:val="WW8Num21z3"/>
    <w:uiPriority w:val="99"/>
    <w:qFormat/>
    <w:rsid w:val="00455444"/>
  </w:style>
  <w:style w:type="character" w:customStyle="1" w:styleId="WW8Num21z4">
    <w:name w:val="WW8Num21z4"/>
    <w:uiPriority w:val="99"/>
    <w:qFormat/>
    <w:rsid w:val="00455444"/>
  </w:style>
  <w:style w:type="character" w:customStyle="1" w:styleId="WW8Num21z5">
    <w:name w:val="WW8Num21z5"/>
    <w:uiPriority w:val="99"/>
    <w:qFormat/>
    <w:rsid w:val="00455444"/>
  </w:style>
  <w:style w:type="character" w:customStyle="1" w:styleId="WW8Num21z6">
    <w:name w:val="WW8Num21z6"/>
    <w:uiPriority w:val="99"/>
    <w:qFormat/>
    <w:rsid w:val="00455444"/>
  </w:style>
  <w:style w:type="character" w:customStyle="1" w:styleId="WW8Num21z7">
    <w:name w:val="WW8Num21z7"/>
    <w:uiPriority w:val="99"/>
    <w:qFormat/>
    <w:rsid w:val="00455444"/>
  </w:style>
  <w:style w:type="character" w:customStyle="1" w:styleId="WW8Num21z8">
    <w:name w:val="WW8Num21z8"/>
    <w:uiPriority w:val="99"/>
    <w:qFormat/>
    <w:rsid w:val="00455444"/>
  </w:style>
  <w:style w:type="character" w:customStyle="1" w:styleId="WW8Num22z0">
    <w:name w:val="WW8Num22z0"/>
    <w:uiPriority w:val="99"/>
    <w:qFormat/>
    <w:rsid w:val="00455444"/>
    <w:rPr>
      <w:rFonts w:ascii="Symbol" w:hAnsi="Symbol"/>
    </w:rPr>
  </w:style>
  <w:style w:type="character" w:customStyle="1" w:styleId="WW8Num22z1">
    <w:name w:val="WW8Num22z1"/>
    <w:uiPriority w:val="99"/>
    <w:qFormat/>
    <w:rsid w:val="00455444"/>
    <w:rPr>
      <w:rFonts w:ascii="Courier New" w:hAnsi="Courier New"/>
    </w:rPr>
  </w:style>
  <w:style w:type="character" w:customStyle="1" w:styleId="WW8Num22z2">
    <w:name w:val="WW8Num22z2"/>
    <w:uiPriority w:val="99"/>
    <w:qFormat/>
    <w:rsid w:val="00455444"/>
    <w:rPr>
      <w:rFonts w:ascii="Wingdings" w:hAnsi="Wingdings"/>
    </w:rPr>
  </w:style>
  <w:style w:type="character" w:customStyle="1" w:styleId="WW8Num23z0">
    <w:name w:val="WW8Num23z0"/>
    <w:uiPriority w:val="99"/>
    <w:qFormat/>
    <w:rsid w:val="00455444"/>
  </w:style>
  <w:style w:type="character" w:customStyle="1" w:styleId="WW8Num23z1">
    <w:name w:val="WW8Num23z1"/>
    <w:uiPriority w:val="99"/>
    <w:qFormat/>
    <w:rsid w:val="00455444"/>
  </w:style>
  <w:style w:type="character" w:customStyle="1" w:styleId="WW8Num23z2">
    <w:name w:val="WW8Num23z2"/>
    <w:uiPriority w:val="99"/>
    <w:qFormat/>
    <w:rsid w:val="00455444"/>
  </w:style>
  <w:style w:type="character" w:customStyle="1" w:styleId="WW8Num23z3">
    <w:name w:val="WW8Num23z3"/>
    <w:uiPriority w:val="99"/>
    <w:qFormat/>
    <w:rsid w:val="00455444"/>
  </w:style>
  <w:style w:type="character" w:customStyle="1" w:styleId="WW8Num23z4">
    <w:name w:val="WW8Num23z4"/>
    <w:uiPriority w:val="99"/>
    <w:qFormat/>
    <w:rsid w:val="00455444"/>
  </w:style>
  <w:style w:type="character" w:customStyle="1" w:styleId="WW8Num23z5">
    <w:name w:val="WW8Num23z5"/>
    <w:uiPriority w:val="99"/>
    <w:qFormat/>
    <w:rsid w:val="00455444"/>
  </w:style>
  <w:style w:type="character" w:customStyle="1" w:styleId="WW8Num23z6">
    <w:name w:val="WW8Num23z6"/>
    <w:uiPriority w:val="99"/>
    <w:qFormat/>
    <w:rsid w:val="00455444"/>
  </w:style>
  <w:style w:type="character" w:customStyle="1" w:styleId="WW8Num23z7">
    <w:name w:val="WW8Num23z7"/>
    <w:uiPriority w:val="99"/>
    <w:qFormat/>
    <w:rsid w:val="00455444"/>
  </w:style>
  <w:style w:type="character" w:customStyle="1" w:styleId="WW8Num23z8">
    <w:name w:val="WW8Num23z8"/>
    <w:uiPriority w:val="99"/>
    <w:qFormat/>
    <w:rsid w:val="00455444"/>
  </w:style>
  <w:style w:type="character" w:customStyle="1" w:styleId="WW8Num24z0">
    <w:name w:val="WW8Num24z0"/>
    <w:uiPriority w:val="99"/>
    <w:qFormat/>
    <w:rsid w:val="00455444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455444"/>
    <w:rPr>
      <w:rFonts w:ascii="Courier New" w:hAnsi="Courier New"/>
    </w:rPr>
  </w:style>
  <w:style w:type="character" w:customStyle="1" w:styleId="WW8Num24z2">
    <w:name w:val="WW8Num24z2"/>
    <w:uiPriority w:val="99"/>
    <w:qFormat/>
    <w:rsid w:val="00455444"/>
    <w:rPr>
      <w:rFonts w:ascii="Wingdings" w:hAnsi="Wingdings"/>
    </w:rPr>
  </w:style>
  <w:style w:type="character" w:customStyle="1" w:styleId="WW8Num24z3">
    <w:name w:val="WW8Num24z3"/>
    <w:uiPriority w:val="99"/>
    <w:qFormat/>
    <w:rsid w:val="00455444"/>
    <w:rPr>
      <w:rFonts w:ascii="Symbol" w:hAnsi="Symbol"/>
    </w:rPr>
  </w:style>
  <w:style w:type="character" w:customStyle="1" w:styleId="WW8Num25z0">
    <w:name w:val="WW8Num25z0"/>
    <w:uiPriority w:val="99"/>
    <w:qFormat/>
    <w:rsid w:val="00455444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455444"/>
    <w:rPr>
      <w:rFonts w:ascii="Courier New" w:hAnsi="Courier New"/>
    </w:rPr>
  </w:style>
  <w:style w:type="character" w:customStyle="1" w:styleId="WW8Num25z2">
    <w:name w:val="WW8Num25z2"/>
    <w:uiPriority w:val="99"/>
    <w:qFormat/>
    <w:rsid w:val="00455444"/>
    <w:rPr>
      <w:rFonts w:ascii="Wingdings" w:hAnsi="Wingdings"/>
    </w:rPr>
  </w:style>
  <w:style w:type="character" w:customStyle="1" w:styleId="WW8Num25z3">
    <w:name w:val="WW8Num25z3"/>
    <w:uiPriority w:val="99"/>
    <w:qFormat/>
    <w:rsid w:val="00455444"/>
    <w:rPr>
      <w:rFonts w:ascii="Symbol" w:hAnsi="Symbol"/>
    </w:rPr>
  </w:style>
  <w:style w:type="character" w:customStyle="1" w:styleId="WW8Num26z0">
    <w:name w:val="WW8Num26z0"/>
    <w:uiPriority w:val="99"/>
    <w:qFormat/>
    <w:rsid w:val="00455444"/>
    <w:rPr>
      <w:rFonts w:ascii="Symbol" w:hAnsi="Symbol"/>
    </w:rPr>
  </w:style>
  <w:style w:type="character" w:customStyle="1" w:styleId="WW8Num26z1">
    <w:name w:val="WW8Num26z1"/>
    <w:uiPriority w:val="99"/>
    <w:qFormat/>
    <w:rsid w:val="00455444"/>
    <w:rPr>
      <w:rFonts w:ascii="Courier New" w:hAnsi="Courier New"/>
    </w:rPr>
  </w:style>
  <w:style w:type="character" w:customStyle="1" w:styleId="WW8Num26z2">
    <w:name w:val="WW8Num26z2"/>
    <w:uiPriority w:val="99"/>
    <w:qFormat/>
    <w:rsid w:val="00455444"/>
    <w:rPr>
      <w:rFonts w:ascii="Wingdings" w:hAnsi="Wingdings"/>
    </w:rPr>
  </w:style>
  <w:style w:type="character" w:customStyle="1" w:styleId="WW8Num27z0">
    <w:name w:val="WW8Num27z0"/>
    <w:uiPriority w:val="99"/>
    <w:qFormat/>
    <w:rsid w:val="00455444"/>
  </w:style>
  <w:style w:type="character" w:customStyle="1" w:styleId="WW8Num27z1">
    <w:name w:val="WW8Num27z1"/>
    <w:uiPriority w:val="99"/>
    <w:qFormat/>
    <w:rsid w:val="00455444"/>
  </w:style>
  <w:style w:type="character" w:customStyle="1" w:styleId="WW8Num27z2">
    <w:name w:val="WW8Num27z2"/>
    <w:uiPriority w:val="99"/>
    <w:qFormat/>
    <w:rsid w:val="00455444"/>
  </w:style>
  <w:style w:type="character" w:customStyle="1" w:styleId="WW8Num27z3">
    <w:name w:val="WW8Num27z3"/>
    <w:uiPriority w:val="99"/>
    <w:qFormat/>
    <w:rsid w:val="00455444"/>
  </w:style>
  <w:style w:type="character" w:customStyle="1" w:styleId="WW8Num27z4">
    <w:name w:val="WW8Num27z4"/>
    <w:uiPriority w:val="99"/>
    <w:qFormat/>
    <w:rsid w:val="00455444"/>
  </w:style>
  <w:style w:type="character" w:customStyle="1" w:styleId="WW8Num27z5">
    <w:name w:val="WW8Num27z5"/>
    <w:uiPriority w:val="99"/>
    <w:qFormat/>
    <w:rsid w:val="00455444"/>
  </w:style>
  <w:style w:type="character" w:customStyle="1" w:styleId="WW8Num27z6">
    <w:name w:val="WW8Num27z6"/>
    <w:uiPriority w:val="99"/>
    <w:qFormat/>
    <w:rsid w:val="00455444"/>
  </w:style>
  <w:style w:type="character" w:customStyle="1" w:styleId="WW8Num27z7">
    <w:name w:val="WW8Num27z7"/>
    <w:uiPriority w:val="99"/>
    <w:qFormat/>
    <w:rsid w:val="00455444"/>
  </w:style>
  <w:style w:type="character" w:customStyle="1" w:styleId="WW8Num27z8">
    <w:name w:val="WW8Num27z8"/>
    <w:uiPriority w:val="99"/>
    <w:qFormat/>
    <w:rsid w:val="00455444"/>
  </w:style>
  <w:style w:type="character" w:customStyle="1" w:styleId="WW8Num28z0">
    <w:name w:val="WW8Num28z0"/>
    <w:uiPriority w:val="99"/>
    <w:qFormat/>
    <w:rsid w:val="00455444"/>
  </w:style>
  <w:style w:type="character" w:customStyle="1" w:styleId="WW8Num28z1">
    <w:name w:val="WW8Num28z1"/>
    <w:uiPriority w:val="99"/>
    <w:qFormat/>
    <w:rsid w:val="00455444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455444"/>
  </w:style>
  <w:style w:type="character" w:customStyle="1" w:styleId="WW8Num28z3">
    <w:name w:val="WW8Num28z3"/>
    <w:uiPriority w:val="99"/>
    <w:qFormat/>
    <w:rsid w:val="00455444"/>
  </w:style>
  <w:style w:type="character" w:customStyle="1" w:styleId="WW8Num28z4">
    <w:name w:val="WW8Num28z4"/>
    <w:uiPriority w:val="99"/>
    <w:qFormat/>
    <w:rsid w:val="00455444"/>
  </w:style>
  <w:style w:type="character" w:customStyle="1" w:styleId="WW8Num28z5">
    <w:name w:val="WW8Num28z5"/>
    <w:uiPriority w:val="99"/>
    <w:qFormat/>
    <w:rsid w:val="00455444"/>
  </w:style>
  <w:style w:type="character" w:customStyle="1" w:styleId="WW8Num28z6">
    <w:name w:val="WW8Num28z6"/>
    <w:uiPriority w:val="99"/>
    <w:qFormat/>
    <w:rsid w:val="00455444"/>
  </w:style>
  <w:style w:type="character" w:customStyle="1" w:styleId="WW8Num28z7">
    <w:name w:val="WW8Num28z7"/>
    <w:uiPriority w:val="99"/>
    <w:qFormat/>
    <w:rsid w:val="00455444"/>
  </w:style>
  <w:style w:type="character" w:customStyle="1" w:styleId="WW8Num28z8">
    <w:name w:val="WW8Num28z8"/>
    <w:uiPriority w:val="99"/>
    <w:qFormat/>
    <w:rsid w:val="00455444"/>
  </w:style>
  <w:style w:type="character" w:customStyle="1" w:styleId="WW8Num29z0">
    <w:name w:val="WW8Num29z0"/>
    <w:uiPriority w:val="99"/>
    <w:qFormat/>
    <w:rsid w:val="00455444"/>
  </w:style>
  <w:style w:type="character" w:customStyle="1" w:styleId="WW8Num29z1">
    <w:name w:val="WW8Num29z1"/>
    <w:uiPriority w:val="99"/>
    <w:qFormat/>
    <w:rsid w:val="00455444"/>
  </w:style>
  <w:style w:type="character" w:customStyle="1" w:styleId="WW8Num29z2">
    <w:name w:val="WW8Num29z2"/>
    <w:uiPriority w:val="99"/>
    <w:qFormat/>
    <w:rsid w:val="00455444"/>
  </w:style>
  <w:style w:type="character" w:customStyle="1" w:styleId="WW8Num29z3">
    <w:name w:val="WW8Num29z3"/>
    <w:uiPriority w:val="99"/>
    <w:qFormat/>
    <w:rsid w:val="00455444"/>
  </w:style>
  <w:style w:type="character" w:customStyle="1" w:styleId="WW8Num29z4">
    <w:name w:val="WW8Num29z4"/>
    <w:uiPriority w:val="99"/>
    <w:qFormat/>
    <w:rsid w:val="00455444"/>
  </w:style>
  <w:style w:type="character" w:customStyle="1" w:styleId="WW8Num29z5">
    <w:name w:val="WW8Num29z5"/>
    <w:uiPriority w:val="99"/>
    <w:qFormat/>
    <w:rsid w:val="00455444"/>
  </w:style>
  <w:style w:type="character" w:customStyle="1" w:styleId="WW8Num29z6">
    <w:name w:val="WW8Num29z6"/>
    <w:uiPriority w:val="99"/>
    <w:qFormat/>
    <w:rsid w:val="00455444"/>
  </w:style>
  <w:style w:type="character" w:customStyle="1" w:styleId="WW8Num29z7">
    <w:name w:val="WW8Num29z7"/>
    <w:uiPriority w:val="99"/>
    <w:qFormat/>
    <w:rsid w:val="00455444"/>
  </w:style>
  <w:style w:type="character" w:customStyle="1" w:styleId="WW8Num29z8">
    <w:name w:val="WW8Num29z8"/>
    <w:uiPriority w:val="99"/>
    <w:qFormat/>
    <w:rsid w:val="00455444"/>
  </w:style>
  <w:style w:type="character" w:customStyle="1" w:styleId="WW8Num30z0">
    <w:name w:val="WW8Num30z0"/>
    <w:uiPriority w:val="99"/>
    <w:qFormat/>
    <w:rsid w:val="00455444"/>
    <w:rPr>
      <w:rFonts w:ascii="Wingdings" w:hAnsi="Wingdings"/>
    </w:rPr>
  </w:style>
  <w:style w:type="character" w:customStyle="1" w:styleId="WW8Num30z1">
    <w:name w:val="WW8Num30z1"/>
    <w:uiPriority w:val="99"/>
    <w:qFormat/>
    <w:rsid w:val="00455444"/>
    <w:rPr>
      <w:rFonts w:ascii="Courier New" w:hAnsi="Courier New"/>
    </w:rPr>
  </w:style>
  <w:style w:type="character" w:customStyle="1" w:styleId="WW8Num30z3">
    <w:name w:val="WW8Num30z3"/>
    <w:uiPriority w:val="99"/>
    <w:qFormat/>
    <w:rsid w:val="00455444"/>
    <w:rPr>
      <w:rFonts w:ascii="Symbol" w:hAnsi="Symbol"/>
    </w:rPr>
  </w:style>
  <w:style w:type="character" w:customStyle="1" w:styleId="WW8Num31z0">
    <w:name w:val="WW8Num31z0"/>
    <w:uiPriority w:val="99"/>
    <w:qFormat/>
    <w:rsid w:val="00455444"/>
    <w:rPr>
      <w:rFonts w:ascii="Wingdings" w:hAnsi="Wingdings"/>
    </w:rPr>
  </w:style>
  <w:style w:type="character" w:customStyle="1" w:styleId="WW8Num31z1">
    <w:name w:val="WW8Num31z1"/>
    <w:uiPriority w:val="99"/>
    <w:qFormat/>
    <w:rsid w:val="00455444"/>
    <w:rPr>
      <w:rFonts w:ascii="Courier New" w:hAnsi="Courier New"/>
    </w:rPr>
  </w:style>
  <w:style w:type="character" w:customStyle="1" w:styleId="WW8Num31z3">
    <w:name w:val="WW8Num31z3"/>
    <w:uiPriority w:val="99"/>
    <w:qFormat/>
    <w:rsid w:val="00455444"/>
    <w:rPr>
      <w:rFonts w:ascii="Symbol" w:hAnsi="Symbol"/>
    </w:rPr>
  </w:style>
  <w:style w:type="character" w:customStyle="1" w:styleId="WW8Num32z0">
    <w:name w:val="WW8Num32z0"/>
    <w:uiPriority w:val="99"/>
    <w:qFormat/>
    <w:rsid w:val="00455444"/>
  </w:style>
  <w:style w:type="character" w:customStyle="1" w:styleId="WW8Num32z1">
    <w:name w:val="WW8Num32z1"/>
    <w:uiPriority w:val="99"/>
    <w:qFormat/>
    <w:rsid w:val="00455444"/>
    <w:rPr>
      <w:rFonts w:ascii="Courier New" w:hAnsi="Courier New"/>
    </w:rPr>
  </w:style>
  <w:style w:type="character" w:customStyle="1" w:styleId="WW8Num32z2">
    <w:name w:val="WW8Num32z2"/>
    <w:uiPriority w:val="99"/>
    <w:qFormat/>
    <w:rsid w:val="00455444"/>
    <w:rPr>
      <w:rFonts w:ascii="Wingdings" w:hAnsi="Wingdings"/>
    </w:rPr>
  </w:style>
  <w:style w:type="character" w:customStyle="1" w:styleId="WW8Num32z3">
    <w:name w:val="WW8Num32z3"/>
    <w:uiPriority w:val="99"/>
    <w:qFormat/>
    <w:rsid w:val="00455444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455444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455444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455444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455444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455444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455444"/>
    <w:rPr>
      <w:rFonts w:cs="Times New Roman"/>
    </w:rPr>
  </w:style>
  <w:style w:type="character" w:customStyle="1" w:styleId="WW8Num2z3">
    <w:name w:val="WW8Num2z3"/>
    <w:uiPriority w:val="99"/>
    <w:qFormat/>
    <w:rsid w:val="00455444"/>
  </w:style>
  <w:style w:type="character" w:customStyle="1" w:styleId="WW8Num2z4">
    <w:name w:val="WW8Num2z4"/>
    <w:uiPriority w:val="99"/>
    <w:qFormat/>
    <w:rsid w:val="00455444"/>
  </w:style>
  <w:style w:type="character" w:customStyle="1" w:styleId="WW8Num2z5">
    <w:name w:val="WW8Num2z5"/>
    <w:uiPriority w:val="99"/>
    <w:qFormat/>
    <w:rsid w:val="00455444"/>
  </w:style>
  <w:style w:type="character" w:customStyle="1" w:styleId="WW8Num2z6">
    <w:name w:val="WW8Num2z6"/>
    <w:uiPriority w:val="99"/>
    <w:qFormat/>
    <w:rsid w:val="00455444"/>
  </w:style>
  <w:style w:type="character" w:customStyle="1" w:styleId="WW8Num2z7">
    <w:name w:val="WW8Num2z7"/>
    <w:uiPriority w:val="99"/>
    <w:qFormat/>
    <w:rsid w:val="00455444"/>
  </w:style>
  <w:style w:type="character" w:customStyle="1" w:styleId="WW8Num2z8">
    <w:name w:val="WW8Num2z8"/>
    <w:uiPriority w:val="99"/>
    <w:qFormat/>
    <w:rsid w:val="00455444"/>
  </w:style>
  <w:style w:type="character" w:customStyle="1" w:styleId="WW8Num3z4">
    <w:name w:val="WW8Num3z4"/>
    <w:uiPriority w:val="99"/>
    <w:qFormat/>
    <w:rsid w:val="00455444"/>
  </w:style>
  <w:style w:type="character" w:customStyle="1" w:styleId="WW8Num3z5">
    <w:name w:val="WW8Num3z5"/>
    <w:uiPriority w:val="99"/>
    <w:qFormat/>
    <w:rsid w:val="00455444"/>
  </w:style>
  <w:style w:type="character" w:customStyle="1" w:styleId="WW8Num3z6">
    <w:name w:val="WW8Num3z6"/>
    <w:uiPriority w:val="99"/>
    <w:qFormat/>
    <w:rsid w:val="00455444"/>
  </w:style>
  <w:style w:type="character" w:customStyle="1" w:styleId="WW8Num3z7">
    <w:name w:val="WW8Num3z7"/>
    <w:uiPriority w:val="99"/>
    <w:qFormat/>
    <w:rsid w:val="00455444"/>
  </w:style>
  <w:style w:type="character" w:customStyle="1" w:styleId="WW8Num3z8">
    <w:name w:val="WW8Num3z8"/>
    <w:uiPriority w:val="99"/>
    <w:qFormat/>
    <w:rsid w:val="00455444"/>
  </w:style>
  <w:style w:type="paragraph" w:customStyle="1" w:styleId="LO-Normal">
    <w:name w:val="LO-Normal"/>
    <w:uiPriority w:val="99"/>
    <w:qFormat/>
    <w:rsid w:val="00455444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455444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455444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455444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455444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455444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455444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455444"/>
    <w:rPr>
      <w:color w:val="666666"/>
    </w:rPr>
  </w:style>
  <w:style w:type="character" w:customStyle="1" w:styleId="FontStyle95">
    <w:name w:val="Font Style95"/>
    <w:uiPriority w:val="99"/>
    <w:qFormat/>
    <w:rsid w:val="00455444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455444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455444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455444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455444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455444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455444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455444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455444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455444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455444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455444"/>
    <w:rPr>
      <w:rFonts w:cs="Times New Roman"/>
    </w:rPr>
  </w:style>
  <w:style w:type="paragraph" w:customStyle="1" w:styleId="biblio">
    <w:name w:val="biblio"/>
    <w:basedOn w:val="a2"/>
    <w:uiPriority w:val="99"/>
    <w:qFormat/>
    <w:rsid w:val="00455444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455444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455444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455444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455444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455444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455444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455444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455444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455444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455444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455444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455444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455444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455444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455444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455444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455444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455444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455444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455444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455444"/>
  </w:style>
  <w:style w:type="character" w:customStyle="1" w:styleId="texttext1">
    <w:name w:val="texttext1"/>
    <w:uiPriority w:val="99"/>
    <w:qFormat/>
    <w:rsid w:val="00455444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455444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455444"/>
    <w:rPr>
      <w:rFonts w:ascii="Times New Roman" w:hAnsi="Times New Roman"/>
    </w:rPr>
  </w:style>
  <w:style w:type="character" w:customStyle="1" w:styleId="textbf">
    <w:name w:val="textbf"/>
    <w:uiPriority w:val="99"/>
    <w:qFormat/>
    <w:rsid w:val="00455444"/>
  </w:style>
  <w:style w:type="character" w:customStyle="1" w:styleId="textit">
    <w:name w:val="textit"/>
    <w:uiPriority w:val="99"/>
    <w:qFormat/>
    <w:rsid w:val="00455444"/>
  </w:style>
  <w:style w:type="character" w:customStyle="1" w:styleId="textdoc1">
    <w:name w:val="textdoc1"/>
    <w:uiPriority w:val="99"/>
    <w:qFormat/>
    <w:rsid w:val="00455444"/>
  </w:style>
  <w:style w:type="paragraph" w:customStyle="1" w:styleId="textdoc">
    <w:name w:val="textdoc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455444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455444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455444"/>
  </w:style>
  <w:style w:type="paragraph" w:customStyle="1" w:styleId="normalrus">
    <w:name w:val="normalrus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455444"/>
  </w:style>
  <w:style w:type="character" w:customStyle="1" w:styleId="num0">
    <w:name w:val="num0"/>
    <w:uiPriority w:val="99"/>
    <w:qFormat/>
    <w:rsid w:val="00455444"/>
  </w:style>
  <w:style w:type="paragraph" w:customStyle="1" w:styleId="Style27">
    <w:name w:val="Style27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455444"/>
  </w:style>
  <w:style w:type="character" w:customStyle="1" w:styleId="style80">
    <w:name w:val="style8"/>
    <w:uiPriority w:val="99"/>
    <w:qFormat/>
    <w:rsid w:val="00455444"/>
  </w:style>
  <w:style w:type="paragraph" w:customStyle="1" w:styleId="ptx2">
    <w:name w:val="ptx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455444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455444"/>
    <w:rPr>
      <w:b/>
    </w:rPr>
  </w:style>
  <w:style w:type="character" w:customStyle="1" w:styleId="ListLabel1">
    <w:name w:val="ListLabel 1"/>
    <w:uiPriority w:val="99"/>
    <w:qFormat/>
    <w:rsid w:val="00455444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455444"/>
  </w:style>
  <w:style w:type="character" w:customStyle="1" w:styleId="ListLabel3">
    <w:name w:val="ListLabel 3"/>
    <w:uiPriority w:val="99"/>
    <w:qFormat/>
    <w:rsid w:val="00455444"/>
    <w:rPr>
      <w:b/>
    </w:rPr>
  </w:style>
  <w:style w:type="character" w:customStyle="1" w:styleId="ListLabel4">
    <w:name w:val="ListLabel 4"/>
    <w:uiPriority w:val="99"/>
    <w:qFormat/>
    <w:rsid w:val="00455444"/>
  </w:style>
  <w:style w:type="character" w:customStyle="1" w:styleId="ListLabel5">
    <w:name w:val="ListLabel 5"/>
    <w:uiPriority w:val="99"/>
    <w:qFormat/>
    <w:rsid w:val="00455444"/>
    <w:rPr>
      <w:color w:val="00000A"/>
    </w:rPr>
  </w:style>
  <w:style w:type="character" w:customStyle="1" w:styleId="ListLabel6">
    <w:name w:val="ListLabel 6"/>
    <w:uiPriority w:val="99"/>
    <w:qFormat/>
    <w:rsid w:val="00455444"/>
    <w:rPr>
      <w:sz w:val="20"/>
    </w:rPr>
  </w:style>
  <w:style w:type="character" w:customStyle="1" w:styleId="2ff9">
    <w:name w:val="Название Знак2"/>
    <w:uiPriority w:val="99"/>
    <w:qFormat/>
    <w:locked/>
    <w:rsid w:val="00455444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455444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455444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455444"/>
    <w:rPr>
      <w:sz w:val="24"/>
    </w:rPr>
  </w:style>
  <w:style w:type="character" w:customStyle="1" w:styleId="2ffc">
    <w:name w:val="Текст выноски Знак2"/>
    <w:uiPriority w:val="99"/>
    <w:qFormat/>
    <w:locked/>
    <w:rsid w:val="00455444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455444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455444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455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455444"/>
  </w:style>
  <w:style w:type="character" w:customStyle="1" w:styleId="ft1846">
    <w:name w:val="ft1846"/>
    <w:uiPriority w:val="99"/>
    <w:qFormat/>
    <w:rsid w:val="00455444"/>
  </w:style>
  <w:style w:type="character" w:customStyle="1" w:styleId="ft1850">
    <w:name w:val="ft1850"/>
    <w:uiPriority w:val="99"/>
    <w:qFormat/>
    <w:rsid w:val="00455444"/>
  </w:style>
  <w:style w:type="character" w:customStyle="1" w:styleId="ft1994">
    <w:name w:val="ft1994"/>
    <w:uiPriority w:val="99"/>
    <w:qFormat/>
    <w:rsid w:val="00455444"/>
  </w:style>
  <w:style w:type="character" w:customStyle="1" w:styleId="ft2006">
    <w:name w:val="ft2006"/>
    <w:uiPriority w:val="99"/>
    <w:qFormat/>
    <w:rsid w:val="00455444"/>
  </w:style>
  <w:style w:type="character" w:customStyle="1" w:styleId="ft2181">
    <w:name w:val="ft2181"/>
    <w:uiPriority w:val="99"/>
    <w:qFormat/>
    <w:rsid w:val="00455444"/>
  </w:style>
  <w:style w:type="character" w:customStyle="1" w:styleId="ft2193">
    <w:name w:val="ft2193"/>
    <w:uiPriority w:val="99"/>
    <w:qFormat/>
    <w:rsid w:val="00455444"/>
  </w:style>
  <w:style w:type="character" w:customStyle="1" w:styleId="ft2205">
    <w:name w:val="ft2205"/>
    <w:uiPriority w:val="99"/>
    <w:qFormat/>
    <w:rsid w:val="00455444"/>
  </w:style>
  <w:style w:type="character" w:customStyle="1" w:styleId="ft2213">
    <w:name w:val="ft2213"/>
    <w:uiPriority w:val="99"/>
    <w:qFormat/>
    <w:rsid w:val="00455444"/>
  </w:style>
  <w:style w:type="character" w:customStyle="1" w:styleId="editsection">
    <w:name w:val="editsection"/>
    <w:uiPriority w:val="99"/>
    <w:qFormat/>
    <w:rsid w:val="00455444"/>
  </w:style>
  <w:style w:type="paragraph" w:customStyle="1" w:styleId="-10-11">
    <w:name w:val="А-10-11"/>
    <w:basedOn w:val="a2"/>
    <w:uiPriority w:val="99"/>
    <w:qFormat/>
    <w:rsid w:val="00455444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455444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455444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455444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45544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455444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455444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455444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455444"/>
  </w:style>
  <w:style w:type="character" w:customStyle="1" w:styleId="1113">
    <w:name w:val="Сильное выделение111"/>
    <w:uiPriority w:val="99"/>
    <w:qFormat/>
    <w:rsid w:val="00455444"/>
    <w:rPr>
      <w:b/>
    </w:rPr>
  </w:style>
  <w:style w:type="paragraph" w:customStyle="1" w:styleId="HTML1a">
    <w:name w:val="Стандартный HTML1"/>
    <w:basedOn w:val="a2"/>
    <w:uiPriority w:val="99"/>
    <w:qFormat/>
    <w:rsid w:val="004554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455444"/>
  </w:style>
  <w:style w:type="character" w:customStyle="1" w:styleId="reference-text">
    <w:name w:val="reference-text"/>
    <w:uiPriority w:val="99"/>
    <w:qFormat/>
    <w:rsid w:val="00455444"/>
  </w:style>
  <w:style w:type="paragraph" w:customStyle="1" w:styleId="snip1">
    <w:name w:val="snip1"/>
    <w:basedOn w:val="a2"/>
    <w:uiPriority w:val="99"/>
    <w:qFormat/>
    <w:rsid w:val="00455444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455444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455444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455444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455444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455444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455444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455444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455444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455444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455444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455444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455444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455444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455444"/>
    <w:rPr>
      <w:b/>
      <w:sz w:val="28"/>
    </w:rPr>
  </w:style>
  <w:style w:type="character" w:customStyle="1" w:styleId="4120">
    <w:name w:val="Знак Знак412"/>
    <w:uiPriority w:val="99"/>
    <w:qFormat/>
    <w:locked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455444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455444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455444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455444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455444"/>
    <w:rPr>
      <w:sz w:val="24"/>
    </w:rPr>
  </w:style>
  <w:style w:type="character" w:customStyle="1" w:styleId="5120">
    <w:name w:val="Знак Знак512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455444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455444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455444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455444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455444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455444"/>
    <w:rPr>
      <w:sz w:val="16"/>
    </w:rPr>
  </w:style>
  <w:style w:type="character" w:customStyle="1" w:styleId="502">
    <w:name w:val="Знак Знак502"/>
    <w:uiPriority w:val="99"/>
    <w:qFormat/>
    <w:locked/>
    <w:rsid w:val="00455444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455444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455444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455444"/>
    <w:rPr>
      <w:sz w:val="24"/>
      <w:lang w:val="ru-RU" w:eastAsia="ru-RU"/>
    </w:rPr>
  </w:style>
  <w:style w:type="character" w:customStyle="1" w:styleId="5210">
    <w:name w:val="Знак5 Знак21"/>
    <w:uiPriority w:val="99"/>
    <w:rsid w:val="00455444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455444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455444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455444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455444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455444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455444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455444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455444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455444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455444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455444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455444"/>
    <w:rPr>
      <w:b/>
      <w:sz w:val="28"/>
    </w:rPr>
  </w:style>
  <w:style w:type="character" w:customStyle="1" w:styleId="4130">
    <w:name w:val="Знак Знак413"/>
    <w:uiPriority w:val="99"/>
    <w:qFormat/>
    <w:locked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455444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455444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455444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455444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455444"/>
    <w:rPr>
      <w:sz w:val="24"/>
    </w:rPr>
  </w:style>
  <w:style w:type="character" w:customStyle="1" w:styleId="513">
    <w:name w:val="Знак Знак513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455444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455444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455444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455444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455444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455444"/>
    <w:rPr>
      <w:sz w:val="16"/>
    </w:rPr>
  </w:style>
  <w:style w:type="character" w:customStyle="1" w:styleId="503">
    <w:name w:val="Знак Знак503"/>
    <w:uiPriority w:val="99"/>
    <w:qFormat/>
    <w:locked/>
    <w:rsid w:val="00455444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455444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455444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455444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455444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455444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455444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455444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455444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455444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455444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455444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455444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455444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455444"/>
    <w:rPr>
      <w:b/>
      <w:sz w:val="28"/>
    </w:rPr>
  </w:style>
  <w:style w:type="character" w:customStyle="1" w:styleId="4140">
    <w:name w:val="Знак Знак414"/>
    <w:uiPriority w:val="99"/>
    <w:qFormat/>
    <w:locked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455444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455444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455444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455444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455444"/>
    <w:rPr>
      <w:sz w:val="24"/>
    </w:rPr>
  </w:style>
  <w:style w:type="character" w:customStyle="1" w:styleId="514">
    <w:name w:val="Знак Знак514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455444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455444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455444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455444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455444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455444"/>
    <w:rPr>
      <w:sz w:val="16"/>
    </w:rPr>
  </w:style>
  <w:style w:type="character" w:customStyle="1" w:styleId="504">
    <w:name w:val="Знак Знак504"/>
    <w:uiPriority w:val="99"/>
    <w:qFormat/>
    <w:locked/>
    <w:rsid w:val="00455444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455444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455444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455444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455444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455444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455444"/>
    <w:rPr>
      <w:sz w:val="24"/>
    </w:rPr>
  </w:style>
  <w:style w:type="character" w:customStyle="1" w:styleId="77">
    <w:name w:val="Знак Знак77"/>
    <w:uiPriority w:val="99"/>
    <w:qFormat/>
    <w:rsid w:val="00455444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455444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455444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455444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455444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455444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455444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455444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455444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455444"/>
    <w:rPr>
      <w:b/>
      <w:sz w:val="28"/>
    </w:rPr>
  </w:style>
  <w:style w:type="character" w:customStyle="1" w:styleId="415">
    <w:name w:val="Знак Знак415"/>
    <w:uiPriority w:val="99"/>
    <w:qFormat/>
    <w:locked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455444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455444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455444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455444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455444"/>
    <w:rPr>
      <w:sz w:val="24"/>
    </w:rPr>
  </w:style>
  <w:style w:type="character" w:customStyle="1" w:styleId="515">
    <w:name w:val="Знак Знак515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455444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455444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455444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455444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455444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455444"/>
    <w:rPr>
      <w:sz w:val="16"/>
    </w:rPr>
  </w:style>
  <w:style w:type="character" w:customStyle="1" w:styleId="505">
    <w:name w:val="Знак Знак505"/>
    <w:uiPriority w:val="99"/>
    <w:qFormat/>
    <w:locked/>
    <w:rsid w:val="00455444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455444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455444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455444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455444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455444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455444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455444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455444"/>
    <w:rPr>
      <w:sz w:val="24"/>
    </w:rPr>
  </w:style>
  <w:style w:type="character" w:customStyle="1" w:styleId="780">
    <w:name w:val="Знак Знак78"/>
    <w:uiPriority w:val="99"/>
    <w:qFormat/>
    <w:rsid w:val="00455444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455444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455444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455444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455444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455444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455444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455444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455444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455444"/>
    <w:rPr>
      <w:b/>
      <w:sz w:val="28"/>
    </w:rPr>
  </w:style>
  <w:style w:type="character" w:customStyle="1" w:styleId="416">
    <w:name w:val="Знак Знак416"/>
    <w:uiPriority w:val="99"/>
    <w:qFormat/>
    <w:locked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455444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455444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455444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455444"/>
    <w:rPr>
      <w:sz w:val="24"/>
    </w:rPr>
  </w:style>
  <w:style w:type="character" w:customStyle="1" w:styleId="516">
    <w:name w:val="Знак Знак516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455444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455444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455444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455444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455444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455444"/>
    <w:rPr>
      <w:sz w:val="16"/>
    </w:rPr>
  </w:style>
  <w:style w:type="character" w:customStyle="1" w:styleId="506">
    <w:name w:val="Знак Знак506"/>
    <w:uiPriority w:val="99"/>
    <w:qFormat/>
    <w:locked/>
    <w:rsid w:val="00455444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455444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455444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455444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455444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455444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455444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45544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455444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455444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455444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455444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455444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455444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455444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455444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455444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455444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455444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455444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455444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455444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455444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455444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455444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45544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455444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455444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455444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455444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455444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455444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455444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455444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455444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455444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455444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455444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455444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455444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455444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455444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455444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455444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455444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455444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455444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455444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455444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455444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455444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455444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455444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455444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455444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455444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455444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455444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455444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455444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455444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455444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455444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455444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455444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455444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455444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45544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455444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455444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455444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455444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455444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455444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455444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455444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455444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455444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455444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455444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455444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455444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455444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455444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455444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455444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455444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455444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455444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455444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455444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455444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455444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455444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455444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455444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455444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455444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455444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455444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455444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455444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455444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455444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455444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455444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455444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455444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455444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455444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455444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455444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455444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455444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455444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455444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455444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455444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455444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455444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455444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455444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45544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45544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45544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45544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45544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45544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45544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45544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45544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455444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455444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455444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455444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455444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455444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455444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455444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455444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455444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455444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45544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45544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45544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45544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455444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455444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455444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455444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455444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455444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455444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455444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455444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455444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455444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455444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455444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455444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455444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455444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455444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455444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455444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455444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455444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455444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455444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455444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455444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455444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455444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455444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455444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455444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455444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455444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455444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455444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455444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455444"/>
    <w:rPr>
      <w:sz w:val="22"/>
    </w:rPr>
  </w:style>
  <w:style w:type="character" w:customStyle="1" w:styleId="useremail">
    <w:name w:val="useremail"/>
    <w:uiPriority w:val="99"/>
    <w:qFormat/>
    <w:rsid w:val="00455444"/>
    <w:rPr>
      <w:b/>
      <w:color w:val="555555"/>
    </w:rPr>
  </w:style>
  <w:style w:type="character" w:customStyle="1" w:styleId="sel1">
    <w:name w:val="sel1"/>
    <w:basedOn w:val="a3"/>
    <w:uiPriority w:val="99"/>
    <w:qFormat/>
    <w:rsid w:val="00455444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455444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455444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455444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455444"/>
    <w:rPr>
      <w:rFonts w:cs="Times New Roman"/>
    </w:rPr>
  </w:style>
  <w:style w:type="character" w:customStyle="1" w:styleId="at3">
    <w:name w:val="at3"/>
    <w:basedOn w:val="a3"/>
    <w:uiPriority w:val="99"/>
    <w:qFormat/>
    <w:rsid w:val="00455444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455444"/>
    <w:rPr>
      <w:rFonts w:cs="Times New Roman"/>
    </w:rPr>
  </w:style>
  <w:style w:type="character" w:customStyle="1" w:styleId="tooltipextranews">
    <w:name w:val="tooltip_extranews"/>
    <w:uiPriority w:val="99"/>
    <w:qFormat/>
    <w:rsid w:val="00455444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455444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455444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455444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455444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455444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455444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455444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455444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455444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455444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455444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455444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455444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455444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455444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455444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455444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455444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45544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455444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455444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455444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455444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455444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455444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455444"/>
  </w:style>
  <w:style w:type="character" w:customStyle="1" w:styleId="WW-Absatz-Standardschriftart">
    <w:name w:val="WW-Absatz-Standardschriftart"/>
    <w:uiPriority w:val="99"/>
    <w:qFormat/>
    <w:rsid w:val="00455444"/>
  </w:style>
  <w:style w:type="character" w:customStyle="1" w:styleId="FontStyle150">
    <w:name w:val="Font Style15"/>
    <w:basedOn w:val="1fff5"/>
    <w:uiPriority w:val="99"/>
    <w:qFormat/>
    <w:rsid w:val="00455444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455444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455444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455444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455444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455444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455444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455444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455444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455444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455444"/>
    <w:rPr>
      <w:rFonts w:cs="Times New Roman"/>
    </w:rPr>
  </w:style>
  <w:style w:type="character" w:customStyle="1" w:styleId="mr1">
    <w:name w:val="mr1"/>
    <w:basedOn w:val="a3"/>
    <w:uiPriority w:val="99"/>
    <w:qFormat/>
    <w:rsid w:val="00455444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455444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455444"/>
    <w:rPr>
      <w:rFonts w:cs="Times New Roman"/>
    </w:rPr>
  </w:style>
  <w:style w:type="character" w:customStyle="1" w:styleId="bod1">
    <w:name w:val="bod1"/>
    <w:basedOn w:val="a3"/>
    <w:uiPriority w:val="99"/>
    <w:qFormat/>
    <w:rsid w:val="00455444"/>
    <w:rPr>
      <w:rFonts w:cs="Times New Roman"/>
    </w:rPr>
  </w:style>
  <w:style w:type="paragraph" w:customStyle="1" w:styleId="911">
    <w:name w:val="Знак91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455444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455444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455444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455444"/>
  </w:style>
  <w:style w:type="character" w:customStyle="1" w:styleId="contextualspellingandgrammarerror">
    <w:name w:val="contextualspellingandgrammarerror"/>
    <w:uiPriority w:val="99"/>
    <w:qFormat/>
    <w:rsid w:val="00455444"/>
  </w:style>
  <w:style w:type="character" w:customStyle="1" w:styleId="normaltextrun1">
    <w:name w:val="normaltextrun1"/>
    <w:uiPriority w:val="99"/>
    <w:qFormat/>
    <w:rsid w:val="00455444"/>
  </w:style>
  <w:style w:type="character" w:customStyle="1" w:styleId="eop">
    <w:name w:val="eop"/>
    <w:uiPriority w:val="99"/>
    <w:qFormat/>
    <w:rsid w:val="00455444"/>
  </w:style>
  <w:style w:type="character" w:customStyle="1" w:styleId="NormalWebChar">
    <w:name w:val="Normal (Web) Char"/>
    <w:uiPriority w:val="99"/>
    <w:qFormat/>
    <w:locked/>
    <w:rsid w:val="00455444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455444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455444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455444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455444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455444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455444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455444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455444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455444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455444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45544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455444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455444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455444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455444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455444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455444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455444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455444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455444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455444"/>
    <w:rPr>
      <w:b/>
      <w:sz w:val="28"/>
    </w:rPr>
  </w:style>
  <w:style w:type="character" w:customStyle="1" w:styleId="86">
    <w:name w:val="Знак Знак86"/>
    <w:uiPriority w:val="99"/>
    <w:rsid w:val="00455444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45544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45544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45544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455444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455444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45544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45544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455444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455444"/>
  </w:style>
  <w:style w:type="character" w:customStyle="1" w:styleId="2310">
    <w:name w:val="Знак Знак23 Знак1"/>
    <w:uiPriority w:val="99"/>
    <w:locked/>
    <w:rsid w:val="00455444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455444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455444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455444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455444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455444"/>
    <w:rPr>
      <w:sz w:val="24"/>
    </w:rPr>
  </w:style>
  <w:style w:type="character" w:customStyle="1" w:styleId="518">
    <w:name w:val="Знак Знак518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455444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455444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455444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455444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455444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455444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455444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455444"/>
    <w:rPr>
      <w:sz w:val="16"/>
    </w:rPr>
  </w:style>
  <w:style w:type="character" w:customStyle="1" w:styleId="508">
    <w:name w:val="Знак Знак508"/>
    <w:uiPriority w:val="99"/>
    <w:qFormat/>
    <w:locked/>
    <w:rsid w:val="00455444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455444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455444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455444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45544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455444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455444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455444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455444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455444"/>
    <w:rPr>
      <w:color w:val="808080"/>
    </w:rPr>
  </w:style>
  <w:style w:type="character" w:customStyle="1" w:styleId="552">
    <w:name w:val="Знак Знак552"/>
    <w:uiPriority w:val="99"/>
    <w:qFormat/>
    <w:locked/>
    <w:rsid w:val="00455444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455444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455444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455444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455444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455444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455444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455444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455444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455444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455444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455444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455444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455444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455444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455444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455444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455444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455444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455444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455444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455444"/>
    <w:rPr>
      <w:b/>
      <w:sz w:val="28"/>
    </w:rPr>
  </w:style>
  <w:style w:type="character" w:customStyle="1" w:styleId="702">
    <w:name w:val="Знак Знак702"/>
    <w:uiPriority w:val="99"/>
    <w:qFormat/>
    <w:rsid w:val="00455444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455444"/>
    <w:rPr>
      <w:b/>
      <w:sz w:val="28"/>
    </w:rPr>
  </w:style>
  <w:style w:type="character" w:customStyle="1" w:styleId="682">
    <w:name w:val="Знак Знак682"/>
    <w:uiPriority w:val="99"/>
    <w:qFormat/>
    <w:rsid w:val="00455444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455444"/>
    <w:rPr>
      <w:b/>
    </w:rPr>
  </w:style>
  <w:style w:type="paragraph" w:customStyle="1" w:styleId="HTML21">
    <w:name w:val="Стандартный HTML2"/>
    <w:basedOn w:val="a2"/>
    <w:uiPriority w:val="99"/>
    <w:qFormat/>
    <w:rsid w:val="004554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45544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455444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455444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455444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455444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455444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455444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455444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45544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455444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455444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455444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455444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455444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455444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455444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455444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455444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45544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45544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45544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455444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455444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45544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45544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455444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455444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455444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455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455444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455444"/>
    <w:rPr>
      <w:sz w:val="24"/>
    </w:rPr>
  </w:style>
  <w:style w:type="character" w:customStyle="1" w:styleId="5170">
    <w:name w:val="Знак Знак517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455444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455444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455444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455444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455444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455444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455444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455444"/>
    <w:rPr>
      <w:sz w:val="16"/>
    </w:rPr>
  </w:style>
  <w:style w:type="character" w:customStyle="1" w:styleId="507">
    <w:name w:val="Знак Знак507"/>
    <w:uiPriority w:val="99"/>
    <w:qFormat/>
    <w:locked/>
    <w:rsid w:val="00455444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455444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455444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45544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455444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455444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455444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455444"/>
    <w:rPr>
      <w:color w:val="808080"/>
    </w:rPr>
  </w:style>
  <w:style w:type="character" w:customStyle="1" w:styleId="5510">
    <w:name w:val="Знак Знак551"/>
    <w:uiPriority w:val="99"/>
    <w:qFormat/>
    <w:locked/>
    <w:rsid w:val="00455444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455444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455444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455444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455444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455444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455444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455444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455444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455444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455444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455444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455444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455444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455444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455444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455444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455444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455444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455444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455444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455444"/>
    <w:rPr>
      <w:b/>
      <w:sz w:val="28"/>
    </w:rPr>
  </w:style>
  <w:style w:type="character" w:customStyle="1" w:styleId="701">
    <w:name w:val="Знак Знак701"/>
    <w:uiPriority w:val="99"/>
    <w:qFormat/>
    <w:rsid w:val="00455444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455444"/>
    <w:rPr>
      <w:b/>
      <w:sz w:val="28"/>
    </w:rPr>
  </w:style>
  <w:style w:type="character" w:customStyle="1" w:styleId="6810">
    <w:name w:val="Знак Знак681"/>
    <w:uiPriority w:val="99"/>
    <w:qFormat/>
    <w:rsid w:val="00455444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455444"/>
    <w:rPr>
      <w:b/>
    </w:rPr>
  </w:style>
  <w:style w:type="paragraph" w:customStyle="1" w:styleId="HTML31">
    <w:name w:val="Стандартный HTML3"/>
    <w:basedOn w:val="a2"/>
    <w:uiPriority w:val="99"/>
    <w:qFormat/>
    <w:rsid w:val="004554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455444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455444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455444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455444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455444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455444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455444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45544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45544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455444"/>
    <w:rPr>
      <w:b/>
    </w:rPr>
  </w:style>
  <w:style w:type="character" w:customStyle="1" w:styleId="1115">
    <w:name w:val="Слабая ссылка111"/>
    <w:uiPriority w:val="99"/>
    <w:qFormat/>
    <w:rsid w:val="00455444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455444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455444"/>
    <w:rPr>
      <w:b/>
      <w:smallCaps/>
      <w:spacing w:val="5"/>
    </w:rPr>
  </w:style>
  <w:style w:type="character" w:customStyle="1" w:styleId="3ff9">
    <w:name w:val="Замещающий текст3"/>
    <w:uiPriority w:val="99"/>
    <w:rsid w:val="00455444"/>
    <w:rPr>
      <w:color w:val="808080"/>
    </w:rPr>
  </w:style>
  <w:style w:type="character" w:customStyle="1" w:styleId="1260">
    <w:name w:val="Знак1 Знак Знак26"/>
    <w:uiPriority w:val="99"/>
    <w:locked/>
    <w:rsid w:val="00455444"/>
    <w:rPr>
      <w:sz w:val="24"/>
    </w:rPr>
  </w:style>
  <w:style w:type="character" w:customStyle="1" w:styleId="1272">
    <w:name w:val="Знак1 Знак Знак27"/>
    <w:uiPriority w:val="99"/>
    <w:locked/>
    <w:rsid w:val="00455444"/>
    <w:rPr>
      <w:sz w:val="24"/>
    </w:rPr>
  </w:style>
  <w:style w:type="character" w:customStyle="1" w:styleId="7d">
    <w:name w:val="Без интервала Знак7"/>
    <w:uiPriority w:val="99"/>
    <w:locked/>
    <w:rsid w:val="00455444"/>
    <w:rPr>
      <w:sz w:val="24"/>
      <w:lang w:eastAsia="en-US"/>
    </w:rPr>
  </w:style>
  <w:style w:type="character" w:customStyle="1" w:styleId="393">
    <w:name w:val="Знак Знак393"/>
    <w:uiPriority w:val="99"/>
    <w:rsid w:val="00455444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455444"/>
    <w:rPr>
      <w:b/>
      <w:sz w:val="28"/>
    </w:rPr>
  </w:style>
  <w:style w:type="character" w:customStyle="1" w:styleId="373">
    <w:name w:val="Знак Знак373"/>
    <w:uiPriority w:val="99"/>
    <w:rsid w:val="00455444"/>
    <w:rPr>
      <w:b/>
      <w:i/>
      <w:sz w:val="26"/>
    </w:rPr>
  </w:style>
  <w:style w:type="character" w:customStyle="1" w:styleId="363">
    <w:name w:val="Знак Знак363"/>
    <w:uiPriority w:val="99"/>
    <w:rsid w:val="00455444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455444"/>
    <w:rPr>
      <w:sz w:val="24"/>
      <w:lang w:val="ru-RU" w:eastAsia="ru-RU"/>
    </w:rPr>
  </w:style>
  <w:style w:type="character" w:customStyle="1" w:styleId="3430">
    <w:name w:val="Знак Знак343"/>
    <w:uiPriority w:val="99"/>
    <w:rsid w:val="00455444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455444"/>
    <w:rPr>
      <w:sz w:val="16"/>
    </w:rPr>
  </w:style>
  <w:style w:type="character" w:customStyle="1" w:styleId="Heading122">
    <w:name w:val="Heading 12 Знак Знак2"/>
    <w:uiPriority w:val="99"/>
    <w:qFormat/>
    <w:rsid w:val="00455444"/>
    <w:rPr>
      <w:rFonts w:ascii="Courier New" w:hAnsi="Courier New"/>
    </w:rPr>
  </w:style>
  <w:style w:type="character" w:customStyle="1" w:styleId="3140">
    <w:name w:val="Знак Знак314"/>
    <w:uiPriority w:val="99"/>
    <w:rsid w:val="00455444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455444"/>
    <w:rPr>
      <w:sz w:val="24"/>
    </w:rPr>
  </w:style>
  <w:style w:type="character" w:customStyle="1" w:styleId="293">
    <w:name w:val="Знак Знак293"/>
    <w:uiPriority w:val="99"/>
    <w:rsid w:val="00455444"/>
    <w:rPr>
      <w:sz w:val="24"/>
    </w:rPr>
  </w:style>
  <w:style w:type="character" w:customStyle="1" w:styleId="7130">
    <w:name w:val="Знак Знак713"/>
    <w:uiPriority w:val="99"/>
    <w:rsid w:val="00455444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455444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455444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455444"/>
    <w:rPr>
      <w:rFonts w:ascii="Tahoma" w:hAnsi="Tahoma"/>
    </w:rPr>
  </w:style>
  <w:style w:type="character" w:customStyle="1" w:styleId="273">
    <w:name w:val="Знак Знак273"/>
    <w:uiPriority w:val="99"/>
    <w:qFormat/>
    <w:rsid w:val="00455444"/>
    <w:rPr>
      <w:sz w:val="24"/>
    </w:rPr>
  </w:style>
  <w:style w:type="character" w:customStyle="1" w:styleId="1090">
    <w:name w:val="Знак Знак109"/>
    <w:uiPriority w:val="99"/>
    <w:locked/>
    <w:rsid w:val="00455444"/>
    <w:rPr>
      <w:sz w:val="16"/>
      <w:lang w:val="ru-RU" w:eastAsia="ru-RU"/>
    </w:rPr>
  </w:style>
  <w:style w:type="character" w:customStyle="1" w:styleId="626">
    <w:name w:val="Знак Знак626"/>
    <w:uiPriority w:val="99"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455444"/>
    <w:rPr>
      <w:sz w:val="24"/>
      <w:lang w:val="en-US"/>
    </w:rPr>
  </w:style>
  <w:style w:type="character" w:customStyle="1" w:styleId="1231">
    <w:name w:val="Знак Знак123"/>
    <w:uiPriority w:val="99"/>
    <w:rsid w:val="00455444"/>
    <w:rPr>
      <w:sz w:val="16"/>
    </w:rPr>
  </w:style>
  <w:style w:type="character" w:customStyle="1" w:styleId="1350">
    <w:name w:val="Знак Знак135"/>
    <w:uiPriority w:val="99"/>
    <w:rsid w:val="00455444"/>
    <w:rPr>
      <w:lang w:val="ru-RU" w:eastAsia="ru-RU"/>
    </w:rPr>
  </w:style>
  <w:style w:type="character" w:customStyle="1" w:styleId="16100">
    <w:name w:val="Знак Знак1610"/>
    <w:uiPriority w:val="99"/>
    <w:locked/>
    <w:rsid w:val="00455444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455444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45544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455444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455444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455444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455444"/>
    <w:rPr>
      <w:rFonts w:ascii="Arial" w:hAnsi="Arial"/>
      <w:sz w:val="22"/>
    </w:rPr>
  </w:style>
  <w:style w:type="character" w:customStyle="1" w:styleId="199">
    <w:name w:val="Знак Знак199"/>
    <w:uiPriority w:val="99"/>
    <w:rsid w:val="00455444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455444"/>
    <w:rPr>
      <w:rFonts w:ascii="Courier New" w:hAnsi="Courier New"/>
    </w:rPr>
  </w:style>
  <w:style w:type="character" w:customStyle="1" w:styleId="179">
    <w:name w:val="Знак Знак179"/>
    <w:uiPriority w:val="99"/>
    <w:rsid w:val="00455444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455444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455444"/>
    <w:rPr>
      <w:sz w:val="24"/>
    </w:rPr>
  </w:style>
  <w:style w:type="character" w:customStyle="1" w:styleId="5200">
    <w:name w:val="Знак Знак520"/>
    <w:uiPriority w:val="99"/>
    <w:rsid w:val="00455444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455444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455444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455444"/>
    <w:rPr>
      <w:b/>
      <w:sz w:val="28"/>
    </w:rPr>
  </w:style>
  <w:style w:type="character" w:customStyle="1" w:styleId="800">
    <w:name w:val="Знак Знак80"/>
    <w:uiPriority w:val="99"/>
    <w:rsid w:val="00455444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45544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45544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455444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455444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45544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455444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455444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45544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45544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455444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455444"/>
  </w:style>
  <w:style w:type="character" w:customStyle="1" w:styleId="2380">
    <w:name w:val="Знак Знак23 Знак8"/>
    <w:uiPriority w:val="99"/>
    <w:locked/>
    <w:rsid w:val="00455444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455444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455444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455444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455444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455444"/>
    <w:rPr>
      <w:sz w:val="24"/>
    </w:rPr>
  </w:style>
  <w:style w:type="character" w:customStyle="1" w:styleId="51100">
    <w:name w:val="Знак Знак5110"/>
    <w:uiPriority w:val="99"/>
    <w:locked/>
    <w:rsid w:val="00455444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455444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455444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455444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455444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455444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455444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455444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455444"/>
    <w:rPr>
      <w:sz w:val="16"/>
    </w:rPr>
  </w:style>
  <w:style w:type="character" w:customStyle="1" w:styleId="509">
    <w:name w:val="Знак Знак509"/>
    <w:uiPriority w:val="99"/>
    <w:locked/>
    <w:rsid w:val="00455444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455444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455444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455444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455444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455444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455444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455444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455444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455444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455444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455444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455444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455444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455444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455444"/>
    <w:rPr>
      <w:lang w:val="ru-RU" w:eastAsia="ru-RU"/>
    </w:rPr>
  </w:style>
  <w:style w:type="character" w:customStyle="1" w:styleId="563">
    <w:name w:val="Знак Знак563"/>
    <w:uiPriority w:val="99"/>
    <w:locked/>
    <w:rsid w:val="00455444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455444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455444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455444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455444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455444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455444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455444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455444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455444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455444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455444"/>
    <w:rPr>
      <w:b/>
      <w:sz w:val="28"/>
    </w:rPr>
  </w:style>
  <w:style w:type="character" w:customStyle="1" w:styleId="703">
    <w:name w:val="Знак Знак703"/>
    <w:uiPriority w:val="99"/>
    <w:rsid w:val="00455444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455444"/>
    <w:rPr>
      <w:b/>
      <w:sz w:val="28"/>
    </w:rPr>
  </w:style>
  <w:style w:type="character" w:customStyle="1" w:styleId="683">
    <w:name w:val="Знак Знак683"/>
    <w:uiPriority w:val="99"/>
    <w:rsid w:val="00455444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4554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455444"/>
  </w:style>
  <w:style w:type="character" w:customStyle="1" w:styleId="HeaderChar2">
    <w:name w:val="Header Char2"/>
    <w:uiPriority w:val="99"/>
    <w:locked/>
    <w:rsid w:val="00455444"/>
    <w:rPr>
      <w:sz w:val="24"/>
    </w:rPr>
  </w:style>
  <w:style w:type="character" w:customStyle="1" w:styleId="FooterChar2">
    <w:name w:val="Footer Char2"/>
    <w:uiPriority w:val="99"/>
    <w:locked/>
    <w:rsid w:val="00455444"/>
    <w:rPr>
      <w:sz w:val="24"/>
    </w:rPr>
  </w:style>
  <w:style w:type="character" w:customStyle="1" w:styleId="EndnoteTextChar2">
    <w:name w:val="Endnote Text Char2"/>
    <w:uiPriority w:val="99"/>
    <w:locked/>
    <w:rsid w:val="00455444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455444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455444"/>
    <w:rPr>
      <w:sz w:val="24"/>
      <w:lang w:val="en-US"/>
    </w:rPr>
  </w:style>
  <w:style w:type="character" w:customStyle="1" w:styleId="SubtitleChar2">
    <w:name w:val="Subtitle Char2"/>
    <w:uiPriority w:val="99"/>
    <w:locked/>
    <w:rsid w:val="00455444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455444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455444"/>
    <w:rPr>
      <w:sz w:val="24"/>
    </w:rPr>
  </w:style>
  <w:style w:type="character" w:customStyle="1" w:styleId="BodyTextIndent2Char2">
    <w:name w:val="Body Text Indent 2 Char2"/>
    <w:uiPriority w:val="99"/>
    <w:locked/>
    <w:rsid w:val="00455444"/>
    <w:rPr>
      <w:sz w:val="24"/>
    </w:rPr>
  </w:style>
  <w:style w:type="character" w:customStyle="1" w:styleId="BodyTextIndent3Char2">
    <w:name w:val="Body Text Indent 3 Char2"/>
    <w:uiPriority w:val="99"/>
    <w:locked/>
    <w:rsid w:val="00455444"/>
    <w:rPr>
      <w:sz w:val="16"/>
    </w:rPr>
  </w:style>
  <w:style w:type="character" w:customStyle="1" w:styleId="DocumentMapChar2">
    <w:name w:val="Document Map Char2"/>
    <w:uiPriority w:val="99"/>
    <w:locked/>
    <w:rsid w:val="00455444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455444"/>
    <w:rPr>
      <w:sz w:val="16"/>
    </w:rPr>
  </w:style>
  <w:style w:type="character" w:customStyle="1" w:styleId="BalloonTextChar2">
    <w:name w:val="Balloon Text Char2"/>
    <w:uiPriority w:val="99"/>
    <w:locked/>
    <w:rsid w:val="00455444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455444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455444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455444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455444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455444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45544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455444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45544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455444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455444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455444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45544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455444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455444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455444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455444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455444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455444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455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455444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455444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45544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455444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455444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455444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455444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455444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4554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455444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455444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455444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455444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455444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455444"/>
    <w:rPr>
      <w:i/>
      <w:color w:val="808080"/>
    </w:rPr>
  </w:style>
  <w:style w:type="character" w:customStyle="1" w:styleId="DefaultParagraphFont1">
    <w:name w:val="Default Paragraph Font1"/>
    <w:uiPriority w:val="99"/>
    <w:rsid w:val="00455444"/>
  </w:style>
  <w:style w:type="character" w:customStyle="1" w:styleId="PlaceholderText1">
    <w:name w:val="Placeholder Text1"/>
    <w:uiPriority w:val="99"/>
    <w:rsid w:val="00455444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455444"/>
    <w:rPr>
      <w:b/>
    </w:rPr>
  </w:style>
  <w:style w:type="character" w:customStyle="1" w:styleId="1102">
    <w:name w:val="Знак Знак110"/>
    <w:uiPriority w:val="99"/>
    <w:qFormat/>
    <w:rsid w:val="00455444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455444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455444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455444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455444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45544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455444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455444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455444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455444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455444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455444"/>
  </w:style>
  <w:style w:type="paragraph" w:customStyle="1" w:styleId="3ffb">
    <w:name w:val="Подзаголовок3"/>
    <w:basedOn w:val="a2"/>
    <w:uiPriority w:val="99"/>
    <w:qFormat/>
    <w:rsid w:val="00455444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455444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455444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455444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455444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455444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455444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455444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455444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455444"/>
    <w:rPr>
      <w:sz w:val="16"/>
    </w:rPr>
  </w:style>
  <w:style w:type="character" w:customStyle="1" w:styleId="1211">
    <w:name w:val="Знак Знак121"/>
    <w:uiPriority w:val="99"/>
    <w:qFormat/>
    <w:locked/>
    <w:rsid w:val="00455444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455444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455444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455444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455444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455444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455444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455444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45544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455444"/>
    <w:rPr>
      <w:b/>
      <w:i/>
      <w:color w:val="4F81BD"/>
    </w:rPr>
  </w:style>
  <w:style w:type="character" w:customStyle="1" w:styleId="2fffb">
    <w:name w:val="Слабая ссылка2"/>
    <w:uiPriority w:val="99"/>
    <w:rsid w:val="00455444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455444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455444"/>
    <w:rPr>
      <w:b/>
      <w:smallCaps/>
      <w:spacing w:val="5"/>
    </w:rPr>
  </w:style>
  <w:style w:type="character" w:customStyle="1" w:styleId="4fc">
    <w:name w:val="Замещающий текст4"/>
    <w:uiPriority w:val="99"/>
    <w:rsid w:val="00455444"/>
    <w:rPr>
      <w:color w:val="808080"/>
    </w:rPr>
  </w:style>
  <w:style w:type="character" w:customStyle="1" w:styleId="Heading4Char1">
    <w:name w:val="Heading 4 Char1"/>
    <w:uiPriority w:val="99"/>
    <w:locked/>
    <w:rsid w:val="00455444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455444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455444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455444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455444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455444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455444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455444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455444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455444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455444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455444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455444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455444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455444"/>
    <w:rPr>
      <w:rFonts w:cs="Times New Roman"/>
    </w:rPr>
  </w:style>
  <w:style w:type="paragraph" w:customStyle="1" w:styleId="10d">
    <w:name w:val="Обычный10"/>
    <w:uiPriority w:val="99"/>
    <w:qFormat/>
    <w:rsid w:val="00455444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455444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455444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455444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455444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455444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455444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455444"/>
    <w:rPr>
      <w:sz w:val="24"/>
    </w:rPr>
  </w:style>
  <w:style w:type="character" w:customStyle="1" w:styleId="624">
    <w:name w:val="Знак Знак624"/>
    <w:uiPriority w:val="99"/>
    <w:locked/>
    <w:rsid w:val="00455444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455444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455444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455444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455444"/>
    <w:rPr>
      <w:b/>
    </w:rPr>
  </w:style>
  <w:style w:type="character" w:customStyle="1" w:styleId="affffffffff">
    <w:name w:val="текст Знак Знак"/>
    <w:uiPriority w:val="99"/>
    <w:qFormat/>
    <w:rsid w:val="00455444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455444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455444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45544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455444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455444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455444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455444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455444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455444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455444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455444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455444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455444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455444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455444"/>
    <w:rPr>
      <w:rFonts w:cs="Times New Roman"/>
    </w:rPr>
  </w:style>
  <w:style w:type="character" w:customStyle="1" w:styleId="ft1067">
    <w:name w:val="ft1067"/>
    <w:basedOn w:val="a3"/>
    <w:uiPriority w:val="99"/>
    <w:qFormat/>
    <w:rsid w:val="00455444"/>
    <w:rPr>
      <w:rFonts w:cs="Times New Roman"/>
    </w:rPr>
  </w:style>
  <w:style w:type="character" w:customStyle="1" w:styleId="ft1144">
    <w:name w:val="ft1144"/>
    <w:basedOn w:val="a3"/>
    <w:uiPriority w:val="99"/>
    <w:qFormat/>
    <w:rsid w:val="00455444"/>
    <w:rPr>
      <w:rFonts w:cs="Times New Roman"/>
    </w:rPr>
  </w:style>
  <w:style w:type="character" w:customStyle="1" w:styleId="ft1207">
    <w:name w:val="ft1207"/>
    <w:basedOn w:val="a3"/>
    <w:uiPriority w:val="99"/>
    <w:qFormat/>
    <w:rsid w:val="00455444"/>
    <w:rPr>
      <w:rFonts w:cs="Times New Roman"/>
    </w:rPr>
  </w:style>
  <w:style w:type="character" w:customStyle="1" w:styleId="ft1213">
    <w:name w:val="ft1213"/>
    <w:basedOn w:val="a3"/>
    <w:uiPriority w:val="99"/>
    <w:qFormat/>
    <w:rsid w:val="00455444"/>
    <w:rPr>
      <w:rFonts w:cs="Times New Roman"/>
    </w:rPr>
  </w:style>
  <w:style w:type="character" w:customStyle="1" w:styleId="ft1214">
    <w:name w:val="ft1214"/>
    <w:basedOn w:val="a3"/>
    <w:uiPriority w:val="99"/>
    <w:qFormat/>
    <w:rsid w:val="00455444"/>
    <w:rPr>
      <w:rFonts w:cs="Times New Roman"/>
    </w:rPr>
  </w:style>
  <w:style w:type="character" w:customStyle="1" w:styleId="ft1289">
    <w:name w:val="ft1289"/>
    <w:basedOn w:val="a3"/>
    <w:uiPriority w:val="99"/>
    <w:qFormat/>
    <w:rsid w:val="00455444"/>
    <w:rPr>
      <w:rFonts w:cs="Times New Roman"/>
    </w:rPr>
  </w:style>
  <w:style w:type="character" w:customStyle="1" w:styleId="ft1311">
    <w:name w:val="ft1311"/>
    <w:basedOn w:val="a3"/>
    <w:uiPriority w:val="99"/>
    <w:qFormat/>
    <w:rsid w:val="00455444"/>
    <w:rPr>
      <w:rFonts w:cs="Times New Roman"/>
    </w:rPr>
  </w:style>
  <w:style w:type="character" w:customStyle="1" w:styleId="ft3008">
    <w:name w:val="ft3008"/>
    <w:basedOn w:val="a3"/>
    <w:uiPriority w:val="99"/>
    <w:qFormat/>
    <w:rsid w:val="00455444"/>
    <w:rPr>
      <w:rFonts w:cs="Times New Roman"/>
    </w:rPr>
  </w:style>
  <w:style w:type="character" w:customStyle="1" w:styleId="ft3181">
    <w:name w:val="ft3181"/>
    <w:basedOn w:val="a3"/>
    <w:uiPriority w:val="99"/>
    <w:qFormat/>
    <w:rsid w:val="00455444"/>
    <w:rPr>
      <w:rFonts w:cs="Times New Roman"/>
    </w:rPr>
  </w:style>
  <w:style w:type="character" w:customStyle="1" w:styleId="ft722">
    <w:name w:val="ft722"/>
    <w:basedOn w:val="a3"/>
    <w:uiPriority w:val="99"/>
    <w:qFormat/>
    <w:rsid w:val="00455444"/>
    <w:rPr>
      <w:rFonts w:cs="Times New Roman"/>
    </w:rPr>
  </w:style>
  <w:style w:type="character" w:customStyle="1" w:styleId="ft728">
    <w:name w:val="ft728"/>
    <w:basedOn w:val="a3"/>
    <w:uiPriority w:val="99"/>
    <w:qFormat/>
    <w:rsid w:val="00455444"/>
    <w:rPr>
      <w:rFonts w:cs="Times New Roman"/>
    </w:rPr>
  </w:style>
  <w:style w:type="character" w:customStyle="1" w:styleId="ft730">
    <w:name w:val="ft730"/>
    <w:basedOn w:val="a3"/>
    <w:uiPriority w:val="99"/>
    <w:qFormat/>
    <w:rsid w:val="00455444"/>
    <w:rPr>
      <w:rFonts w:cs="Times New Roman"/>
    </w:rPr>
  </w:style>
  <w:style w:type="character" w:customStyle="1" w:styleId="ft72">
    <w:name w:val="ft72"/>
    <w:basedOn w:val="a3"/>
    <w:uiPriority w:val="99"/>
    <w:qFormat/>
    <w:rsid w:val="00455444"/>
    <w:rPr>
      <w:rFonts w:cs="Times New Roman"/>
    </w:rPr>
  </w:style>
  <w:style w:type="character" w:customStyle="1" w:styleId="ft731">
    <w:name w:val="ft731"/>
    <w:basedOn w:val="a3"/>
    <w:uiPriority w:val="99"/>
    <w:qFormat/>
    <w:rsid w:val="00455444"/>
    <w:rPr>
      <w:rFonts w:cs="Times New Roman"/>
    </w:rPr>
  </w:style>
  <w:style w:type="character" w:customStyle="1" w:styleId="ft732">
    <w:name w:val="ft732"/>
    <w:basedOn w:val="a3"/>
    <w:uiPriority w:val="99"/>
    <w:qFormat/>
    <w:rsid w:val="00455444"/>
    <w:rPr>
      <w:rFonts w:cs="Times New Roman"/>
    </w:rPr>
  </w:style>
  <w:style w:type="character" w:customStyle="1" w:styleId="ft735">
    <w:name w:val="ft735"/>
    <w:basedOn w:val="a3"/>
    <w:uiPriority w:val="99"/>
    <w:qFormat/>
    <w:rsid w:val="00455444"/>
    <w:rPr>
      <w:rFonts w:cs="Times New Roman"/>
    </w:rPr>
  </w:style>
  <w:style w:type="character" w:customStyle="1" w:styleId="ft738">
    <w:name w:val="ft738"/>
    <w:basedOn w:val="a3"/>
    <w:uiPriority w:val="99"/>
    <w:qFormat/>
    <w:rsid w:val="00455444"/>
    <w:rPr>
      <w:rFonts w:cs="Times New Roman"/>
    </w:rPr>
  </w:style>
  <w:style w:type="character" w:customStyle="1" w:styleId="ft747">
    <w:name w:val="ft747"/>
    <w:basedOn w:val="a3"/>
    <w:uiPriority w:val="99"/>
    <w:qFormat/>
    <w:rsid w:val="00455444"/>
    <w:rPr>
      <w:rFonts w:cs="Times New Roman"/>
    </w:rPr>
  </w:style>
  <w:style w:type="character" w:customStyle="1" w:styleId="ft758">
    <w:name w:val="ft758"/>
    <w:basedOn w:val="a3"/>
    <w:uiPriority w:val="99"/>
    <w:qFormat/>
    <w:rsid w:val="00455444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455444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455444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455444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455444"/>
    <w:rPr>
      <w:rFonts w:cs="Times New Roman"/>
    </w:rPr>
  </w:style>
  <w:style w:type="character" w:customStyle="1" w:styleId="ft2109">
    <w:name w:val="ft2109"/>
    <w:basedOn w:val="a3"/>
    <w:uiPriority w:val="99"/>
    <w:qFormat/>
    <w:rsid w:val="00455444"/>
    <w:rPr>
      <w:rFonts w:cs="Times New Roman"/>
    </w:rPr>
  </w:style>
  <w:style w:type="character" w:customStyle="1" w:styleId="ft2121">
    <w:name w:val="ft2121"/>
    <w:basedOn w:val="a3"/>
    <w:uiPriority w:val="99"/>
    <w:qFormat/>
    <w:rsid w:val="00455444"/>
    <w:rPr>
      <w:rFonts w:cs="Times New Roman"/>
    </w:rPr>
  </w:style>
  <w:style w:type="character" w:customStyle="1" w:styleId="ft2130">
    <w:name w:val="ft2130"/>
    <w:basedOn w:val="a3"/>
    <w:uiPriority w:val="99"/>
    <w:qFormat/>
    <w:rsid w:val="00455444"/>
    <w:rPr>
      <w:rFonts w:cs="Times New Roman"/>
    </w:rPr>
  </w:style>
  <w:style w:type="character" w:customStyle="1" w:styleId="ft24421">
    <w:name w:val="ft24421"/>
    <w:uiPriority w:val="99"/>
    <w:qFormat/>
    <w:rsid w:val="00455444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455444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45544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455444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455444"/>
    <w:rPr>
      <w:rFonts w:cs="Times New Roman"/>
    </w:rPr>
  </w:style>
  <w:style w:type="character" w:customStyle="1" w:styleId="rvts15">
    <w:name w:val="rvts15"/>
    <w:basedOn w:val="a3"/>
    <w:uiPriority w:val="99"/>
    <w:qFormat/>
    <w:rsid w:val="00455444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455444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455444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455444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455444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455444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455444"/>
    <w:rPr>
      <w:rFonts w:cs="Times New Roman"/>
    </w:rPr>
  </w:style>
  <w:style w:type="character" w:customStyle="1" w:styleId="ft404">
    <w:name w:val="ft404"/>
    <w:basedOn w:val="a3"/>
    <w:uiPriority w:val="99"/>
    <w:qFormat/>
    <w:rsid w:val="00455444"/>
    <w:rPr>
      <w:rFonts w:cs="Times New Roman"/>
    </w:rPr>
  </w:style>
  <w:style w:type="character" w:customStyle="1" w:styleId="ft2">
    <w:name w:val="ft2"/>
    <w:basedOn w:val="a3"/>
    <w:uiPriority w:val="99"/>
    <w:qFormat/>
    <w:rsid w:val="00455444"/>
    <w:rPr>
      <w:rFonts w:cs="Times New Roman"/>
    </w:rPr>
  </w:style>
  <w:style w:type="character" w:customStyle="1" w:styleId="ft405">
    <w:name w:val="ft405"/>
    <w:basedOn w:val="a3"/>
    <w:uiPriority w:val="99"/>
    <w:qFormat/>
    <w:rsid w:val="00455444"/>
    <w:rPr>
      <w:rFonts w:cs="Times New Roman"/>
    </w:rPr>
  </w:style>
  <w:style w:type="character" w:customStyle="1" w:styleId="ft407">
    <w:name w:val="ft407"/>
    <w:basedOn w:val="a3"/>
    <w:uiPriority w:val="99"/>
    <w:qFormat/>
    <w:rsid w:val="00455444"/>
    <w:rPr>
      <w:rFonts w:cs="Times New Roman"/>
    </w:rPr>
  </w:style>
  <w:style w:type="character" w:customStyle="1" w:styleId="ft411">
    <w:name w:val="ft411"/>
    <w:basedOn w:val="a3"/>
    <w:uiPriority w:val="99"/>
    <w:qFormat/>
    <w:rsid w:val="00455444"/>
    <w:rPr>
      <w:rFonts w:cs="Times New Roman"/>
    </w:rPr>
  </w:style>
  <w:style w:type="character" w:customStyle="1" w:styleId="ft416">
    <w:name w:val="ft416"/>
    <w:basedOn w:val="a3"/>
    <w:uiPriority w:val="99"/>
    <w:qFormat/>
    <w:rsid w:val="00455444"/>
    <w:rPr>
      <w:rFonts w:cs="Times New Roman"/>
    </w:rPr>
  </w:style>
  <w:style w:type="character" w:customStyle="1" w:styleId="ft438">
    <w:name w:val="ft438"/>
    <w:basedOn w:val="a3"/>
    <w:uiPriority w:val="99"/>
    <w:qFormat/>
    <w:rsid w:val="00455444"/>
    <w:rPr>
      <w:rFonts w:cs="Times New Roman"/>
    </w:rPr>
  </w:style>
  <w:style w:type="character" w:customStyle="1" w:styleId="ft461">
    <w:name w:val="ft461"/>
    <w:basedOn w:val="a3"/>
    <w:uiPriority w:val="99"/>
    <w:qFormat/>
    <w:rsid w:val="00455444"/>
    <w:rPr>
      <w:rFonts w:cs="Times New Roman"/>
    </w:rPr>
  </w:style>
  <w:style w:type="character" w:customStyle="1" w:styleId="ft485">
    <w:name w:val="ft485"/>
    <w:basedOn w:val="a3"/>
    <w:uiPriority w:val="99"/>
    <w:qFormat/>
    <w:rsid w:val="00455444"/>
    <w:rPr>
      <w:rFonts w:cs="Times New Roman"/>
    </w:rPr>
  </w:style>
  <w:style w:type="character" w:customStyle="1" w:styleId="ft507">
    <w:name w:val="ft507"/>
    <w:basedOn w:val="a3"/>
    <w:uiPriority w:val="99"/>
    <w:qFormat/>
    <w:rsid w:val="00455444"/>
    <w:rPr>
      <w:rFonts w:cs="Times New Roman"/>
    </w:rPr>
  </w:style>
  <w:style w:type="character" w:customStyle="1" w:styleId="ft464">
    <w:name w:val="ft464"/>
    <w:basedOn w:val="a3"/>
    <w:uiPriority w:val="99"/>
    <w:qFormat/>
    <w:rsid w:val="00455444"/>
    <w:rPr>
      <w:rFonts w:cs="Times New Roman"/>
    </w:rPr>
  </w:style>
  <w:style w:type="character" w:customStyle="1" w:styleId="ft515">
    <w:name w:val="ft515"/>
    <w:basedOn w:val="a3"/>
    <w:uiPriority w:val="99"/>
    <w:qFormat/>
    <w:rsid w:val="00455444"/>
    <w:rPr>
      <w:rFonts w:cs="Times New Roman"/>
    </w:rPr>
  </w:style>
  <w:style w:type="character" w:customStyle="1" w:styleId="ft518">
    <w:name w:val="ft518"/>
    <w:basedOn w:val="a3"/>
    <w:uiPriority w:val="99"/>
    <w:qFormat/>
    <w:rsid w:val="00455444"/>
    <w:rPr>
      <w:rFonts w:cs="Times New Roman"/>
    </w:rPr>
  </w:style>
  <w:style w:type="character" w:customStyle="1" w:styleId="ft521">
    <w:name w:val="ft521"/>
    <w:basedOn w:val="a3"/>
    <w:uiPriority w:val="99"/>
    <w:qFormat/>
    <w:rsid w:val="00455444"/>
    <w:rPr>
      <w:rFonts w:cs="Times New Roman"/>
    </w:rPr>
  </w:style>
  <w:style w:type="character" w:customStyle="1" w:styleId="ft525">
    <w:name w:val="ft525"/>
    <w:basedOn w:val="a3"/>
    <w:uiPriority w:val="99"/>
    <w:qFormat/>
    <w:rsid w:val="00455444"/>
    <w:rPr>
      <w:rFonts w:cs="Times New Roman"/>
    </w:rPr>
  </w:style>
  <w:style w:type="character" w:customStyle="1" w:styleId="ft549">
    <w:name w:val="ft549"/>
    <w:basedOn w:val="a3"/>
    <w:uiPriority w:val="99"/>
    <w:qFormat/>
    <w:rsid w:val="00455444"/>
    <w:rPr>
      <w:rFonts w:cs="Times New Roman"/>
    </w:rPr>
  </w:style>
  <w:style w:type="character" w:customStyle="1" w:styleId="ft554">
    <w:name w:val="ft554"/>
    <w:basedOn w:val="a3"/>
    <w:uiPriority w:val="99"/>
    <w:qFormat/>
    <w:rsid w:val="00455444"/>
    <w:rPr>
      <w:rFonts w:cs="Times New Roman"/>
    </w:rPr>
  </w:style>
  <w:style w:type="character" w:customStyle="1" w:styleId="ft557">
    <w:name w:val="ft557"/>
    <w:basedOn w:val="a3"/>
    <w:uiPriority w:val="99"/>
    <w:qFormat/>
    <w:rsid w:val="00455444"/>
    <w:rPr>
      <w:rFonts w:cs="Times New Roman"/>
    </w:rPr>
  </w:style>
  <w:style w:type="character" w:customStyle="1" w:styleId="ft561">
    <w:name w:val="ft561"/>
    <w:basedOn w:val="a3"/>
    <w:uiPriority w:val="99"/>
    <w:qFormat/>
    <w:rsid w:val="00455444"/>
    <w:rPr>
      <w:rFonts w:cs="Times New Roman"/>
    </w:rPr>
  </w:style>
  <w:style w:type="character" w:customStyle="1" w:styleId="ft565">
    <w:name w:val="ft565"/>
    <w:basedOn w:val="a3"/>
    <w:uiPriority w:val="99"/>
    <w:qFormat/>
    <w:rsid w:val="00455444"/>
    <w:rPr>
      <w:rFonts w:cs="Times New Roman"/>
    </w:rPr>
  </w:style>
  <w:style w:type="character" w:customStyle="1" w:styleId="ft570">
    <w:name w:val="ft570"/>
    <w:basedOn w:val="a3"/>
    <w:uiPriority w:val="99"/>
    <w:qFormat/>
    <w:rsid w:val="00455444"/>
    <w:rPr>
      <w:rFonts w:cs="Times New Roman"/>
    </w:rPr>
  </w:style>
  <w:style w:type="character" w:customStyle="1" w:styleId="ft594">
    <w:name w:val="ft594"/>
    <w:basedOn w:val="a3"/>
    <w:uiPriority w:val="99"/>
    <w:qFormat/>
    <w:rsid w:val="00455444"/>
    <w:rPr>
      <w:rFonts w:cs="Times New Roman"/>
    </w:rPr>
  </w:style>
  <w:style w:type="character" w:customStyle="1" w:styleId="ft600">
    <w:name w:val="ft600"/>
    <w:basedOn w:val="a3"/>
    <w:uiPriority w:val="99"/>
    <w:qFormat/>
    <w:rsid w:val="00455444"/>
    <w:rPr>
      <w:rFonts w:cs="Times New Roman"/>
    </w:rPr>
  </w:style>
  <w:style w:type="character" w:customStyle="1" w:styleId="ft625">
    <w:name w:val="ft625"/>
    <w:basedOn w:val="a3"/>
    <w:uiPriority w:val="99"/>
    <w:qFormat/>
    <w:rsid w:val="00455444"/>
    <w:rPr>
      <w:rFonts w:cs="Times New Roman"/>
    </w:rPr>
  </w:style>
  <w:style w:type="character" w:customStyle="1" w:styleId="ft646">
    <w:name w:val="ft646"/>
    <w:basedOn w:val="a3"/>
    <w:uiPriority w:val="99"/>
    <w:qFormat/>
    <w:rsid w:val="00455444"/>
    <w:rPr>
      <w:rFonts w:cs="Times New Roman"/>
    </w:rPr>
  </w:style>
  <w:style w:type="character" w:customStyle="1" w:styleId="ft648">
    <w:name w:val="ft648"/>
    <w:basedOn w:val="a3"/>
    <w:uiPriority w:val="99"/>
    <w:qFormat/>
    <w:rsid w:val="00455444"/>
    <w:rPr>
      <w:rFonts w:cs="Times New Roman"/>
    </w:rPr>
  </w:style>
  <w:style w:type="character" w:customStyle="1" w:styleId="ft650">
    <w:name w:val="ft650"/>
    <w:basedOn w:val="a3"/>
    <w:uiPriority w:val="99"/>
    <w:qFormat/>
    <w:rsid w:val="00455444"/>
    <w:rPr>
      <w:rFonts w:cs="Times New Roman"/>
    </w:rPr>
  </w:style>
  <w:style w:type="character" w:customStyle="1" w:styleId="ft651">
    <w:name w:val="ft651"/>
    <w:basedOn w:val="a3"/>
    <w:uiPriority w:val="99"/>
    <w:qFormat/>
    <w:rsid w:val="00455444"/>
    <w:rPr>
      <w:rFonts w:cs="Times New Roman"/>
    </w:rPr>
  </w:style>
  <w:style w:type="character" w:customStyle="1" w:styleId="ft654">
    <w:name w:val="ft654"/>
    <w:basedOn w:val="a3"/>
    <w:uiPriority w:val="99"/>
    <w:qFormat/>
    <w:rsid w:val="00455444"/>
    <w:rPr>
      <w:rFonts w:cs="Times New Roman"/>
    </w:rPr>
  </w:style>
  <w:style w:type="character" w:customStyle="1" w:styleId="ft655">
    <w:name w:val="ft655"/>
    <w:basedOn w:val="a3"/>
    <w:uiPriority w:val="99"/>
    <w:qFormat/>
    <w:rsid w:val="00455444"/>
    <w:rPr>
      <w:rFonts w:cs="Times New Roman"/>
    </w:rPr>
  </w:style>
  <w:style w:type="character" w:customStyle="1" w:styleId="ft674">
    <w:name w:val="ft674"/>
    <w:basedOn w:val="a3"/>
    <w:uiPriority w:val="99"/>
    <w:qFormat/>
    <w:rsid w:val="00455444"/>
    <w:rPr>
      <w:rFonts w:cs="Times New Roman"/>
    </w:rPr>
  </w:style>
  <w:style w:type="character" w:customStyle="1" w:styleId="ft698">
    <w:name w:val="ft698"/>
    <w:basedOn w:val="a3"/>
    <w:uiPriority w:val="99"/>
    <w:qFormat/>
    <w:rsid w:val="00455444"/>
    <w:rPr>
      <w:rFonts w:cs="Times New Roman"/>
    </w:rPr>
  </w:style>
  <w:style w:type="character" w:customStyle="1" w:styleId="ft709">
    <w:name w:val="ft709"/>
    <w:basedOn w:val="a3"/>
    <w:uiPriority w:val="99"/>
    <w:qFormat/>
    <w:rsid w:val="00455444"/>
    <w:rPr>
      <w:rFonts w:cs="Times New Roman"/>
    </w:rPr>
  </w:style>
  <w:style w:type="character" w:customStyle="1" w:styleId="ft723">
    <w:name w:val="ft723"/>
    <w:basedOn w:val="a3"/>
    <w:uiPriority w:val="99"/>
    <w:qFormat/>
    <w:rsid w:val="00455444"/>
    <w:rPr>
      <w:rFonts w:cs="Times New Roman"/>
    </w:rPr>
  </w:style>
  <w:style w:type="character" w:customStyle="1" w:styleId="ft746">
    <w:name w:val="ft746"/>
    <w:basedOn w:val="a3"/>
    <w:uiPriority w:val="99"/>
    <w:qFormat/>
    <w:rsid w:val="00455444"/>
    <w:rPr>
      <w:rFonts w:cs="Times New Roman"/>
    </w:rPr>
  </w:style>
  <w:style w:type="character" w:customStyle="1" w:styleId="ft770">
    <w:name w:val="ft770"/>
    <w:basedOn w:val="a3"/>
    <w:uiPriority w:val="99"/>
    <w:qFormat/>
    <w:rsid w:val="00455444"/>
    <w:rPr>
      <w:rFonts w:cs="Times New Roman"/>
    </w:rPr>
  </w:style>
  <w:style w:type="character" w:customStyle="1" w:styleId="ft772">
    <w:name w:val="ft772"/>
    <w:basedOn w:val="a3"/>
    <w:uiPriority w:val="99"/>
    <w:qFormat/>
    <w:rsid w:val="00455444"/>
    <w:rPr>
      <w:rFonts w:cs="Times New Roman"/>
    </w:rPr>
  </w:style>
  <w:style w:type="character" w:customStyle="1" w:styleId="ft774">
    <w:name w:val="ft774"/>
    <w:basedOn w:val="a3"/>
    <w:uiPriority w:val="99"/>
    <w:qFormat/>
    <w:rsid w:val="00455444"/>
    <w:rPr>
      <w:rFonts w:cs="Times New Roman"/>
    </w:rPr>
  </w:style>
  <w:style w:type="character" w:customStyle="1" w:styleId="ft777">
    <w:name w:val="ft777"/>
    <w:basedOn w:val="a3"/>
    <w:uiPriority w:val="99"/>
    <w:qFormat/>
    <w:rsid w:val="00455444"/>
    <w:rPr>
      <w:rFonts w:cs="Times New Roman"/>
    </w:rPr>
  </w:style>
  <w:style w:type="character" w:customStyle="1" w:styleId="ft778">
    <w:name w:val="ft778"/>
    <w:basedOn w:val="a3"/>
    <w:uiPriority w:val="99"/>
    <w:qFormat/>
    <w:rsid w:val="00455444"/>
    <w:rPr>
      <w:rFonts w:cs="Times New Roman"/>
    </w:rPr>
  </w:style>
  <w:style w:type="character" w:customStyle="1" w:styleId="ft780">
    <w:name w:val="ft780"/>
    <w:basedOn w:val="a3"/>
    <w:uiPriority w:val="99"/>
    <w:qFormat/>
    <w:rsid w:val="00455444"/>
    <w:rPr>
      <w:rFonts w:cs="Times New Roman"/>
    </w:rPr>
  </w:style>
  <w:style w:type="character" w:customStyle="1" w:styleId="ft794">
    <w:name w:val="ft794"/>
    <w:basedOn w:val="a3"/>
    <w:uiPriority w:val="99"/>
    <w:qFormat/>
    <w:rsid w:val="00455444"/>
    <w:rPr>
      <w:rFonts w:cs="Times New Roman"/>
    </w:rPr>
  </w:style>
  <w:style w:type="character" w:customStyle="1" w:styleId="ft813">
    <w:name w:val="ft813"/>
    <w:basedOn w:val="a3"/>
    <w:uiPriority w:val="99"/>
    <w:qFormat/>
    <w:rsid w:val="00455444"/>
    <w:rPr>
      <w:rFonts w:cs="Times New Roman"/>
    </w:rPr>
  </w:style>
  <w:style w:type="character" w:customStyle="1" w:styleId="ft845">
    <w:name w:val="ft845"/>
    <w:basedOn w:val="a3"/>
    <w:uiPriority w:val="99"/>
    <w:qFormat/>
    <w:rsid w:val="00455444"/>
    <w:rPr>
      <w:rFonts w:cs="Times New Roman"/>
    </w:rPr>
  </w:style>
  <w:style w:type="character" w:customStyle="1" w:styleId="ft846">
    <w:name w:val="ft846"/>
    <w:basedOn w:val="a3"/>
    <w:uiPriority w:val="99"/>
    <w:qFormat/>
    <w:rsid w:val="00455444"/>
    <w:rPr>
      <w:rFonts w:cs="Times New Roman"/>
    </w:rPr>
  </w:style>
  <w:style w:type="character" w:customStyle="1" w:styleId="ft869">
    <w:name w:val="ft869"/>
    <w:basedOn w:val="a3"/>
    <w:uiPriority w:val="99"/>
    <w:qFormat/>
    <w:rsid w:val="00455444"/>
    <w:rPr>
      <w:rFonts w:cs="Times New Roman"/>
    </w:rPr>
  </w:style>
  <w:style w:type="character" w:customStyle="1" w:styleId="ft345">
    <w:name w:val="ft345"/>
    <w:basedOn w:val="a3"/>
    <w:uiPriority w:val="99"/>
    <w:qFormat/>
    <w:rsid w:val="00455444"/>
    <w:rPr>
      <w:rFonts w:cs="Times New Roman"/>
    </w:rPr>
  </w:style>
  <w:style w:type="character" w:customStyle="1" w:styleId="ft348">
    <w:name w:val="ft348"/>
    <w:basedOn w:val="a3"/>
    <w:uiPriority w:val="99"/>
    <w:qFormat/>
    <w:rsid w:val="00455444"/>
    <w:rPr>
      <w:rFonts w:cs="Times New Roman"/>
    </w:rPr>
  </w:style>
  <w:style w:type="character" w:customStyle="1" w:styleId="ft350">
    <w:name w:val="ft350"/>
    <w:basedOn w:val="a3"/>
    <w:uiPriority w:val="99"/>
    <w:qFormat/>
    <w:rsid w:val="00455444"/>
    <w:rPr>
      <w:rFonts w:cs="Times New Roman"/>
    </w:rPr>
  </w:style>
  <w:style w:type="character" w:customStyle="1" w:styleId="ft351">
    <w:name w:val="ft351"/>
    <w:basedOn w:val="a3"/>
    <w:uiPriority w:val="99"/>
    <w:qFormat/>
    <w:rsid w:val="00455444"/>
    <w:rPr>
      <w:rFonts w:cs="Times New Roman"/>
    </w:rPr>
  </w:style>
  <w:style w:type="character" w:customStyle="1" w:styleId="ft353">
    <w:name w:val="ft353"/>
    <w:basedOn w:val="a3"/>
    <w:uiPriority w:val="99"/>
    <w:qFormat/>
    <w:rsid w:val="00455444"/>
    <w:rPr>
      <w:rFonts w:cs="Times New Roman"/>
    </w:rPr>
  </w:style>
  <w:style w:type="character" w:customStyle="1" w:styleId="ft355">
    <w:name w:val="ft355"/>
    <w:basedOn w:val="a3"/>
    <w:uiPriority w:val="99"/>
    <w:qFormat/>
    <w:rsid w:val="00455444"/>
    <w:rPr>
      <w:rFonts w:cs="Times New Roman"/>
    </w:rPr>
  </w:style>
  <w:style w:type="character" w:customStyle="1" w:styleId="ft372">
    <w:name w:val="ft372"/>
    <w:basedOn w:val="a3"/>
    <w:uiPriority w:val="99"/>
    <w:qFormat/>
    <w:rsid w:val="00455444"/>
    <w:rPr>
      <w:rFonts w:cs="Times New Roman"/>
    </w:rPr>
  </w:style>
  <w:style w:type="character" w:customStyle="1" w:styleId="ft219">
    <w:name w:val="ft219"/>
    <w:basedOn w:val="a3"/>
    <w:uiPriority w:val="99"/>
    <w:qFormat/>
    <w:rsid w:val="00455444"/>
    <w:rPr>
      <w:rFonts w:cs="Times New Roman"/>
    </w:rPr>
  </w:style>
  <w:style w:type="character" w:customStyle="1" w:styleId="ft255">
    <w:name w:val="ft255"/>
    <w:basedOn w:val="a3"/>
    <w:uiPriority w:val="99"/>
    <w:qFormat/>
    <w:rsid w:val="00455444"/>
    <w:rPr>
      <w:rFonts w:cs="Times New Roman"/>
    </w:rPr>
  </w:style>
  <w:style w:type="character" w:customStyle="1" w:styleId="ft264">
    <w:name w:val="ft264"/>
    <w:basedOn w:val="a3"/>
    <w:uiPriority w:val="99"/>
    <w:qFormat/>
    <w:rsid w:val="00455444"/>
    <w:rPr>
      <w:rFonts w:cs="Times New Roman"/>
    </w:rPr>
  </w:style>
  <w:style w:type="character" w:customStyle="1" w:styleId="ft269">
    <w:name w:val="ft269"/>
    <w:basedOn w:val="a3"/>
    <w:uiPriority w:val="99"/>
    <w:qFormat/>
    <w:rsid w:val="00455444"/>
    <w:rPr>
      <w:rFonts w:cs="Times New Roman"/>
    </w:rPr>
  </w:style>
  <w:style w:type="character" w:customStyle="1" w:styleId="ft292">
    <w:name w:val="ft292"/>
    <w:basedOn w:val="a3"/>
    <w:uiPriority w:val="99"/>
    <w:qFormat/>
    <w:rsid w:val="00455444"/>
    <w:rPr>
      <w:rFonts w:cs="Times New Roman"/>
    </w:rPr>
  </w:style>
  <w:style w:type="character" w:customStyle="1" w:styleId="ft300">
    <w:name w:val="ft300"/>
    <w:basedOn w:val="a3"/>
    <w:uiPriority w:val="99"/>
    <w:qFormat/>
    <w:rsid w:val="00455444"/>
    <w:rPr>
      <w:rFonts w:cs="Times New Roman"/>
    </w:rPr>
  </w:style>
  <w:style w:type="character" w:customStyle="1" w:styleId="ft308">
    <w:name w:val="ft308"/>
    <w:basedOn w:val="a3"/>
    <w:uiPriority w:val="99"/>
    <w:qFormat/>
    <w:rsid w:val="00455444"/>
    <w:rPr>
      <w:rFonts w:cs="Times New Roman"/>
    </w:rPr>
  </w:style>
  <w:style w:type="character" w:customStyle="1" w:styleId="ft334">
    <w:name w:val="ft334"/>
    <w:basedOn w:val="a3"/>
    <w:uiPriority w:val="99"/>
    <w:qFormat/>
    <w:rsid w:val="00455444"/>
    <w:rPr>
      <w:rFonts w:cs="Times New Roman"/>
    </w:rPr>
  </w:style>
  <w:style w:type="character" w:customStyle="1" w:styleId="ft346">
    <w:name w:val="ft346"/>
    <w:basedOn w:val="a3"/>
    <w:uiPriority w:val="99"/>
    <w:qFormat/>
    <w:rsid w:val="00455444"/>
    <w:rPr>
      <w:rFonts w:cs="Times New Roman"/>
    </w:rPr>
  </w:style>
  <w:style w:type="character" w:customStyle="1" w:styleId="ft3">
    <w:name w:val="ft3"/>
    <w:basedOn w:val="a3"/>
    <w:uiPriority w:val="99"/>
    <w:qFormat/>
    <w:rsid w:val="00455444"/>
    <w:rPr>
      <w:rFonts w:cs="Times New Roman"/>
    </w:rPr>
  </w:style>
  <w:style w:type="character" w:customStyle="1" w:styleId="ft381">
    <w:name w:val="ft381"/>
    <w:basedOn w:val="a3"/>
    <w:uiPriority w:val="99"/>
    <w:qFormat/>
    <w:rsid w:val="00455444"/>
    <w:rPr>
      <w:rFonts w:cs="Times New Roman"/>
    </w:rPr>
  </w:style>
  <w:style w:type="character" w:customStyle="1" w:styleId="ft391">
    <w:name w:val="ft391"/>
    <w:basedOn w:val="a3"/>
    <w:uiPriority w:val="99"/>
    <w:qFormat/>
    <w:rsid w:val="00455444"/>
    <w:rPr>
      <w:rFonts w:cs="Times New Roman"/>
    </w:rPr>
  </w:style>
  <w:style w:type="character" w:customStyle="1" w:styleId="ft397">
    <w:name w:val="ft397"/>
    <w:basedOn w:val="a3"/>
    <w:uiPriority w:val="99"/>
    <w:qFormat/>
    <w:rsid w:val="00455444"/>
    <w:rPr>
      <w:rFonts w:cs="Times New Roman"/>
    </w:rPr>
  </w:style>
  <w:style w:type="character" w:customStyle="1" w:styleId="ft176">
    <w:name w:val="ft176"/>
    <w:basedOn w:val="a3"/>
    <w:uiPriority w:val="99"/>
    <w:qFormat/>
    <w:rsid w:val="00455444"/>
    <w:rPr>
      <w:rFonts w:cs="Times New Roman"/>
    </w:rPr>
  </w:style>
  <w:style w:type="character" w:customStyle="1" w:styleId="ft410">
    <w:name w:val="ft410"/>
    <w:basedOn w:val="a3"/>
    <w:uiPriority w:val="99"/>
    <w:qFormat/>
    <w:rsid w:val="00455444"/>
    <w:rPr>
      <w:rFonts w:cs="Times New Roman"/>
    </w:rPr>
  </w:style>
  <w:style w:type="character" w:customStyle="1" w:styleId="ft421">
    <w:name w:val="ft421"/>
    <w:basedOn w:val="a3"/>
    <w:uiPriority w:val="99"/>
    <w:qFormat/>
    <w:rsid w:val="00455444"/>
    <w:rPr>
      <w:rFonts w:cs="Times New Roman"/>
    </w:rPr>
  </w:style>
  <w:style w:type="character" w:customStyle="1" w:styleId="ft467">
    <w:name w:val="ft467"/>
    <w:basedOn w:val="a3"/>
    <w:uiPriority w:val="99"/>
    <w:qFormat/>
    <w:rsid w:val="00455444"/>
    <w:rPr>
      <w:rFonts w:cs="Times New Roman"/>
    </w:rPr>
  </w:style>
  <w:style w:type="character" w:customStyle="1" w:styleId="ft479">
    <w:name w:val="ft479"/>
    <w:basedOn w:val="a3"/>
    <w:uiPriority w:val="99"/>
    <w:qFormat/>
    <w:rsid w:val="00455444"/>
    <w:rPr>
      <w:rFonts w:cs="Times New Roman"/>
    </w:rPr>
  </w:style>
  <w:style w:type="character" w:customStyle="1" w:styleId="ft578">
    <w:name w:val="ft578"/>
    <w:basedOn w:val="a3"/>
    <w:uiPriority w:val="99"/>
    <w:qFormat/>
    <w:rsid w:val="00455444"/>
    <w:rPr>
      <w:rFonts w:cs="Times New Roman"/>
    </w:rPr>
  </w:style>
  <w:style w:type="character" w:customStyle="1" w:styleId="ft624">
    <w:name w:val="ft624"/>
    <w:basedOn w:val="a3"/>
    <w:uiPriority w:val="99"/>
    <w:qFormat/>
    <w:rsid w:val="00455444"/>
    <w:rPr>
      <w:rFonts w:cs="Times New Roman"/>
    </w:rPr>
  </w:style>
  <w:style w:type="character" w:customStyle="1" w:styleId="ft631">
    <w:name w:val="ft631"/>
    <w:basedOn w:val="a3"/>
    <w:uiPriority w:val="99"/>
    <w:qFormat/>
    <w:rsid w:val="00455444"/>
    <w:rPr>
      <w:rFonts w:cs="Times New Roman"/>
    </w:rPr>
  </w:style>
  <w:style w:type="character" w:customStyle="1" w:styleId="ft679">
    <w:name w:val="ft679"/>
    <w:basedOn w:val="a3"/>
    <w:uiPriority w:val="99"/>
    <w:qFormat/>
    <w:rsid w:val="00455444"/>
    <w:rPr>
      <w:rFonts w:cs="Times New Roman"/>
    </w:rPr>
  </w:style>
  <w:style w:type="character" w:customStyle="1" w:styleId="ft725">
    <w:name w:val="ft725"/>
    <w:basedOn w:val="a3"/>
    <w:uiPriority w:val="99"/>
    <w:qFormat/>
    <w:rsid w:val="00455444"/>
    <w:rPr>
      <w:rFonts w:cs="Times New Roman"/>
    </w:rPr>
  </w:style>
  <w:style w:type="character" w:customStyle="1" w:styleId="ft769">
    <w:name w:val="ft769"/>
    <w:basedOn w:val="a3"/>
    <w:uiPriority w:val="99"/>
    <w:qFormat/>
    <w:rsid w:val="00455444"/>
    <w:rPr>
      <w:rFonts w:cs="Times New Roman"/>
    </w:rPr>
  </w:style>
  <w:style w:type="character" w:customStyle="1" w:styleId="ft819">
    <w:name w:val="ft819"/>
    <w:basedOn w:val="a3"/>
    <w:uiPriority w:val="99"/>
    <w:qFormat/>
    <w:rsid w:val="00455444"/>
    <w:rPr>
      <w:rFonts w:cs="Times New Roman"/>
    </w:rPr>
  </w:style>
  <w:style w:type="character" w:customStyle="1" w:styleId="ft877">
    <w:name w:val="ft877"/>
    <w:basedOn w:val="a3"/>
    <w:uiPriority w:val="99"/>
    <w:qFormat/>
    <w:rsid w:val="00455444"/>
    <w:rPr>
      <w:rFonts w:cs="Times New Roman"/>
    </w:rPr>
  </w:style>
  <w:style w:type="character" w:customStyle="1" w:styleId="ft275">
    <w:name w:val="ft275"/>
    <w:basedOn w:val="a3"/>
    <w:uiPriority w:val="99"/>
    <w:qFormat/>
    <w:rsid w:val="00455444"/>
    <w:rPr>
      <w:rFonts w:cs="Times New Roman"/>
    </w:rPr>
  </w:style>
  <w:style w:type="character" w:customStyle="1" w:styleId="ft935">
    <w:name w:val="ft935"/>
    <w:basedOn w:val="a3"/>
    <w:uiPriority w:val="99"/>
    <w:qFormat/>
    <w:rsid w:val="00455444"/>
    <w:rPr>
      <w:rFonts w:cs="Times New Roman"/>
    </w:rPr>
  </w:style>
  <w:style w:type="character" w:customStyle="1" w:styleId="ft969">
    <w:name w:val="ft969"/>
    <w:basedOn w:val="a3"/>
    <w:uiPriority w:val="99"/>
    <w:qFormat/>
    <w:rsid w:val="00455444"/>
    <w:rPr>
      <w:rFonts w:cs="Times New Roman"/>
    </w:rPr>
  </w:style>
  <w:style w:type="character" w:customStyle="1" w:styleId="ft1010">
    <w:name w:val="ft1010"/>
    <w:basedOn w:val="a3"/>
    <w:uiPriority w:val="99"/>
    <w:qFormat/>
    <w:rsid w:val="00455444"/>
    <w:rPr>
      <w:rFonts w:cs="Times New Roman"/>
    </w:rPr>
  </w:style>
  <w:style w:type="character" w:customStyle="1" w:styleId="ft1058">
    <w:name w:val="ft1058"/>
    <w:basedOn w:val="a3"/>
    <w:uiPriority w:val="99"/>
    <w:qFormat/>
    <w:rsid w:val="00455444"/>
    <w:rPr>
      <w:rFonts w:cs="Times New Roman"/>
    </w:rPr>
  </w:style>
  <w:style w:type="character" w:customStyle="1" w:styleId="ft1101">
    <w:name w:val="ft1101"/>
    <w:basedOn w:val="a3"/>
    <w:uiPriority w:val="99"/>
    <w:qFormat/>
    <w:rsid w:val="00455444"/>
    <w:rPr>
      <w:rFonts w:cs="Times New Roman"/>
    </w:rPr>
  </w:style>
  <w:style w:type="character" w:customStyle="1" w:styleId="ft1162">
    <w:name w:val="ft1162"/>
    <w:basedOn w:val="a3"/>
    <w:uiPriority w:val="99"/>
    <w:qFormat/>
    <w:rsid w:val="00455444"/>
    <w:rPr>
      <w:rFonts w:cs="Times New Roman"/>
    </w:rPr>
  </w:style>
  <w:style w:type="character" w:customStyle="1" w:styleId="ft1197">
    <w:name w:val="ft1197"/>
    <w:basedOn w:val="a3"/>
    <w:uiPriority w:val="99"/>
    <w:qFormat/>
    <w:rsid w:val="00455444"/>
    <w:rPr>
      <w:rFonts w:cs="Times New Roman"/>
    </w:rPr>
  </w:style>
  <w:style w:type="character" w:customStyle="1" w:styleId="ft1248">
    <w:name w:val="ft1248"/>
    <w:basedOn w:val="a3"/>
    <w:uiPriority w:val="99"/>
    <w:qFormat/>
    <w:rsid w:val="00455444"/>
    <w:rPr>
      <w:rFonts w:cs="Times New Roman"/>
    </w:rPr>
  </w:style>
  <w:style w:type="character" w:customStyle="1" w:styleId="ft1293">
    <w:name w:val="ft1293"/>
    <w:basedOn w:val="a3"/>
    <w:uiPriority w:val="99"/>
    <w:qFormat/>
    <w:rsid w:val="00455444"/>
    <w:rPr>
      <w:rFonts w:cs="Times New Roman"/>
    </w:rPr>
  </w:style>
  <w:style w:type="character" w:customStyle="1" w:styleId="ft1308">
    <w:name w:val="ft1308"/>
    <w:basedOn w:val="a3"/>
    <w:uiPriority w:val="99"/>
    <w:qFormat/>
    <w:rsid w:val="00455444"/>
    <w:rPr>
      <w:rFonts w:cs="Times New Roman"/>
    </w:rPr>
  </w:style>
  <w:style w:type="character" w:customStyle="1" w:styleId="ft1366">
    <w:name w:val="ft1366"/>
    <w:basedOn w:val="a3"/>
    <w:uiPriority w:val="99"/>
    <w:qFormat/>
    <w:rsid w:val="00455444"/>
    <w:rPr>
      <w:rFonts w:cs="Times New Roman"/>
    </w:rPr>
  </w:style>
  <w:style w:type="character" w:customStyle="1" w:styleId="ft1377">
    <w:name w:val="ft1377"/>
    <w:basedOn w:val="a3"/>
    <w:uiPriority w:val="99"/>
    <w:qFormat/>
    <w:rsid w:val="00455444"/>
    <w:rPr>
      <w:rFonts w:cs="Times New Roman"/>
    </w:rPr>
  </w:style>
  <w:style w:type="character" w:customStyle="1" w:styleId="ft1380">
    <w:name w:val="ft1380"/>
    <w:basedOn w:val="a3"/>
    <w:uiPriority w:val="99"/>
    <w:qFormat/>
    <w:rsid w:val="00455444"/>
    <w:rPr>
      <w:rFonts w:cs="Times New Roman"/>
    </w:rPr>
  </w:style>
  <w:style w:type="character" w:customStyle="1" w:styleId="ft1389">
    <w:name w:val="ft1389"/>
    <w:basedOn w:val="a3"/>
    <w:uiPriority w:val="99"/>
    <w:qFormat/>
    <w:rsid w:val="00455444"/>
    <w:rPr>
      <w:rFonts w:cs="Times New Roman"/>
    </w:rPr>
  </w:style>
  <w:style w:type="character" w:customStyle="1" w:styleId="ft1393">
    <w:name w:val="ft1393"/>
    <w:basedOn w:val="a3"/>
    <w:uiPriority w:val="99"/>
    <w:qFormat/>
    <w:rsid w:val="00455444"/>
    <w:rPr>
      <w:rFonts w:cs="Times New Roman"/>
    </w:rPr>
  </w:style>
  <w:style w:type="character" w:customStyle="1" w:styleId="ft1400">
    <w:name w:val="ft1400"/>
    <w:basedOn w:val="a3"/>
    <w:uiPriority w:val="99"/>
    <w:qFormat/>
    <w:rsid w:val="00455444"/>
    <w:rPr>
      <w:rFonts w:cs="Times New Roman"/>
    </w:rPr>
  </w:style>
  <w:style w:type="character" w:customStyle="1" w:styleId="ft1407">
    <w:name w:val="ft1407"/>
    <w:basedOn w:val="a3"/>
    <w:uiPriority w:val="99"/>
    <w:qFormat/>
    <w:rsid w:val="00455444"/>
    <w:rPr>
      <w:rFonts w:cs="Times New Roman"/>
    </w:rPr>
  </w:style>
  <w:style w:type="character" w:customStyle="1" w:styleId="ft1410">
    <w:name w:val="ft1410"/>
    <w:basedOn w:val="a3"/>
    <w:uiPriority w:val="99"/>
    <w:qFormat/>
    <w:rsid w:val="00455444"/>
    <w:rPr>
      <w:rFonts w:cs="Times New Roman"/>
    </w:rPr>
  </w:style>
  <w:style w:type="character" w:customStyle="1" w:styleId="ft1427">
    <w:name w:val="ft1427"/>
    <w:basedOn w:val="a3"/>
    <w:uiPriority w:val="99"/>
    <w:qFormat/>
    <w:rsid w:val="00455444"/>
    <w:rPr>
      <w:rFonts w:cs="Times New Roman"/>
    </w:rPr>
  </w:style>
  <w:style w:type="character" w:customStyle="1" w:styleId="ft1478">
    <w:name w:val="ft1478"/>
    <w:basedOn w:val="a3"/>
    <w:uiPriority w:val="99"/>
    <w:qFormat/>
    <w:rsid w:val="00455444"/>
    <w:rPr>
      <w:rFonts w:cs="Times New Roman"/>
    </w:rPr>
  </w:style>
  <w:style w:type="character" w:customStyle="1" w:styleId="ft1533">
    <w:name w:val="ft1533"/>
    <w:basedOn w:val="a3"/>
    <w:uiPriority w:val="99"/>
    <w:qFormat/>
    <w:rsid w:val="00455444"/>
    <w:rPr>
      <w:rFonts w:cs="Times New Roman"/>
    </w:rPr>
  </w:style>
  <w:style w:type="character" w:customStyle="1" w:styleId="ft1586">
    <w:name w:val="ft1586"/>
    <w:basedOn w:val="a3"/>
    <w:uiPriority w:val="99"/>
    <w:qFormat/>
    <w:rsid w:val="00455444"/>
    <w:rPr>
      <w:rFonts w:cs="Times New Roman"/>
    </w:rPr>
  </w:style>
  <w:style w:type="character" w:customStyle="1" w:styleId="ft1627">
    <w:name w:val="ft1627"/>
    <w:basedOn w:val="a3"/>
    <w:uiPriority w:val="99"/>
    <w:qFormat/>
    <w:rsid w:val="00455444"/>
    <w:rPr>
      <w:rFonts w:cs="Times New Roman"/>
    </w:rPr>
  </w:style>
  <w:style w:type="character" w:customStyle="1" w:styleId="ft1634">
    <w:name w:val="ft1634"/>
    <w:basedOn w:val="a3"/>
    <w:uiPriority w:val="99"/>
    <w:qFormat/>
    <w:rsid w:val="00455444"/>
    <w:rPr>
      <w:rFonts w:cs="Times New Roman"/>
    </w:rPr>
  </w:style>
  <w:style w:type="character" w:customStyle="1" w:styleId="ft1638">
    <w:name w:val="ft1638"/>
    <w:basedOn w:val="a3"/>
    <w:uiPriority w:val="99"/>
    <w:qFormat/>
    <w:rsid w:val="00455444"/>
    <w:rPr>
      <w:rFonts w:cs="Times New Roman"/>
    </w:rPr>
  </w:style>
  <w:style w:type="character" w:customStyle="1" w:styleId="ft1643">
    <w:name w:val="ft1643"/>
    <w:basedOn w:val="a3"/>
    <w:uiPriority w:val="99"/>
    <w:qFormat/>
    <w:rsid w:val="00455444"/>
    <w:rPr>
      <w:rFonts w:cs="Times New Roman"/>
    </w:rPr>
  </w:style>
  <w:style w:type="character" w:customStyle="1" w:styleId="ft1659">
    <w:name w:val="ft1659"/>
    <w:basedOn w:val="a3"/>
    <w:uiPriority w:val="99"/>
    <w:qFormat/>
    <w:rsid w:val="00455444"/>
    <w:rPr>
      <w:rFonts w:cs="Times New Roman"/>
    </w:rPr>
  </w:style>
  <w:style w:type="character" w:customStyle="1" w:styleId="ft1665">
    <w:name w:val="ft1665"/>
    <w:basedOn w:val="a3"/>
    <w:uiPriority w:val="99"/>
    <w:qFormat/>
    <w:rsid w:val="00455444"/>
    <w:rPr>
      <w:rFonts w:cs="Times New Roman"/>
    </w:rPr>
  </w:style>
  <w:style w:type="character" w:customStyle="1" w:styleId="ft1711">
    <w:name w:val="ft1711"/>
    <w:basedOn w:val="a3"/>
    <w:uiPriority w:val="99"/>
    <w:qFormat/>
    <w:rsid w:val="00455444"/>
    <w:rPr>
      <w:rFonts w:cs="Times New Roman"/>
    </w:rPr>
  </w:style>
  <w:style w:type="character" w:customStyle="1" w:styleId="ft1757">
    <w:name w:val="ft1757"/>
    <w:basedOn w:val="a3"/>
    <w:uiPriority w:val="99"/>
    <w:qFormat/>
    <w:rsid w:val="00455444"/>
    <w:rPr>
      <w:rFonts w:cs="Times New Roman"/>
    </w:rPr>
  </w:style>
  <w:style w:type="character" w:customStyle="1" w:styleId="ft1804">
    <w:name w:val="ft1804"/>
    <w:basedOn w:val="a3"/>
    <w:uiPriority w:val="99"/>
    <w:qFormat/>
    <w:rsid w:val="00455444"/>
    <w:rPr>
      <w:rFonts w:cs="Times New Roman"/>
    </w:rPr>
  </w:style>
  <w:style w:type="character" w:customStyle="1" w:styleId="ft1855">
    <w:name w:val="ft1855"/>
    <w:basedOn w:val="a3"/>
    <w:uiPriority w:val="99"/>
    <w:qFormat/>
    <w:rsid w:val="00455444"/>
    <w:rPr>
      <w:rFonts w:cs="Times New Roman"/>
    </w:rPr>
  </w:style>
  <w:style w:type="character" w:customStyle="1" w:styleId="ft1883">
    <w:name w:val="ft1883"/>
    <w:basedOn w:val="a3"/>
    <w:uiPriority w:val="99"/>
    <w:qFormat/>
    <w:rsid w:val="00455444"/>
    <w:rPr>
      <w:rFonts w:cs="Times New Roman"/>
    </w:rPr>
  </w:style>
  <w:style w:type="character" w:customStyle="1" w:styleId="ft1937">
    <w:name w:val="ft1937"/>
    <w:basedOn w:val="a3"/>
    <w:uiPriority w:val="99"/>
    <w:qFormat/>
    <w:rsid w:val="00455444"/>
    <w:rPr>
      <w:rFonts w:cs="Times New Roman"/>
    </w:rPr>
  </w:style>
  <w:style w:type="character" w:customStyle="1" w:styleId="ft1983">
    <w:name w:val="ft1983"/>
    <w:basedOn w:val="a3"/>
    <w:uiPriority w:val="99"/>
    <w:qFormat/>
    <w:rsid w:val="00455444"/>
    <w:rPr>
      <w:rFonts w:cs="Times New Roman"/>
    </w:rPr>
  </w:style>
  <w:style w:type="character" w:customStyle="1" w:styleId="ft2028">
    <w:name w:val="ft2028"/>
    <w:basedOn w:val="a3"/>
    <w:uiPriority w:val="99"/>
    <w:qFormat/>
    <w:rsid w:val="00455444"/>
    <w:rPr>
      <w:rFonts w:cs="Times New Roman"/>
    </w:rPr>
  </w:style>
  <w:style w:type="character" w:customStyle="1" w:styleId="ft2049">
    <w:name w:val="ft2049"/>
    <w:basedOn w:val="a3"/>
    <w:uiPriority w:val="99"/>
    <w:qFormat/>
    <w:rsid w:val="00455444"/>
    <w:rPr>
      <w:rFonts w:cs="Times New Roman"/>
    </w:rPr>
  </w:style>
  <w:style w:type="character" w:customStyle="1" w:styleId="ft2096">
    <w:name w:val="ft2096"/>
    <w:basedOn w:val="a3"/>
    <w:uiPriority w:val="99"/>
    <w:qFormat/>
    <w:rsid w:val="00455444"/>
    <w:rPr>
      <w:rFonts w:cs="Times New Roman"/>
    </w:rPr>
  </w:style>
  <w:style w:type="character" w:customStyle="1" w:styleId="ft2144">
    <w:name w:val="ft2144"/>
    <w:basedOn w:val="a3"/>
    <w:uiPriority w:val="99"/>
    <w:qFormat/>
    <w:rsid w:val="00455444"/>
    <w:rPr>
      <w:rFonts w:cs="Times New Roman"/>
    </w:rPr>
  </w:style>
  <w:style w:type="character" w:customStyle="1" w:styleId="ft2234">
    <w:name w:val="ft2234"/>
    <w:basedOn w:val="a3"/>
    <w:uiPriority w:val="99"/>
    <w:qFormat/>
    <w:rsid w:val="00455444"/>
    <w:rPr>
      <w:rFonts w:cs="Times New Roman"/>
    </w:rPr>
  </w:style>
  <w:style w:type="character" w:customStyle="1" w:styleId="ft2289">
    <w:name w:val="ft2289"/>
    <w:basedOn w:val="a3"/>
    <w:uiPriority w:val="99"/>
    <w:qFormat/>
    <w:rsid w:val="00455444"/>
    <w:rPr>
      <w:rFonts w:cs="Times New Roman"/>
    </w:rPr>
  </w:style>
  <w:style w:type="character" w:customStyle="1" w:styleId="ft1884">
    <w:name w:val="ft1884"/>
    <w:basedOn w:val="a3"/>
    <w:uiPriority w:val="99"/>
    <w:qFormat/>
    <w:rsid w:val="00455444"/>
    <w:rPr>
      <w:rFonts w:cs="Times New Roman"/>
    </w:rPr>
  </w:style>
  <w:style w:type="character" w:customStyle="1" w:styleId="ft2343">
    <w:name w:val="ft2343"/>
    <w:basedOn w:val="a3"/>
    <w:uiPriority w:val="99"/>
    <w:qFormat/>
    <w:rsid w:val="00455444"/>
    <w:rPr>
      <w:rFonts w:cs="Times New Roman"/>
    </w:rPr>
  </w:style>
  <w:style w:type="character" w:customStyle="1" w:styleId="ft2392">
    <w:name w:val="ft2392"/>
    <w:basedOn w:val="a3"/>
    <w:uiPriority w:val="99"/>
    <w:qFormat/>
    <w:rsid w:val="00455444"/>
    <w:rPr>
      <w:rFonts w:cs="Times New Roman"/>
    </w:rPr>
  </w:style>
  <w:style w:type="character" w:customStyle="1" w:styleId="ft2439">
    <w:name w:val="ft2439"/>
    <w:basedOn w:val="a3"/>
    <w:uiPriority w:val="99"/>
    <w:qFormat/>
    <w:rsid w:val="00455444"/>
    <w:rPr>
      <w:rFonts w:cs="Times New Roman"/>
    </w:rPr>
  </w:style>
  <w:style w:type="character" w:customStyle="1" w:styleId="ft2489">
    <w:name w:val="ft2489"/>
    <w:basedOn w:val="a3"/>
    <w:uiPriority w:val="99"/>
    <w:qFormat/>
    <w:rsid w:val="00455444"/>
    <w:rPr>
      <w:rFonts w:cs="Times New Roman"/>
    </w:rPr>
  </w:style>
  <w:style w:type="character" w:customStyle="1" w:styleId="ft2500">
    <w:name w:val="ft2500"/>
    <w:basedOn w:val="a3"/>
    <w:uiPriority w:val="99"/>
    <w:qFormat/>
    <w:rsid w:val="00455444"/>
    <w:rPr>
      <w:rFonts w:cs="Times New Roman"/>
    </w:rPr>
  </w:style>
  <w:style w:type="character" w:customStyle="1" w:styleId="ft2555">
    <w:name w:val="ft2555"/>
    <w:basedOn w:val="a3"/>
    <w:uiPriority w:val="99"/>
    <w:qFormat/>
    <w:rsid w:val="00455444"/>
    <w:rPr>
      <w:rFonts w:cs="Times New Roman"/>
    </w:rPr>
  </w:style>
  <w:style w:type="character" w:customStyle="1" w:styleId="ft2562">
    <w:name w:val="ft2562"/>
    <w:basedOn w:val="a3"/>
    <w:uiPriority w:val="99"/>
    <w:qFormat/>
    <w:rsid w:val="00455444"/>
    <w:rPr>
      <w:rFonts w:cs="Times New Roman"/>
    </w:rPr>
  </w:style>
  <w:style w:type="character" w:customStyle="1" w:styleId="ft2569">
    <w:name w:val="ft2569"/>
    <w:basedOn w:val="a3"/>
    <w:uiPriority w:val="99"/>
    <w:qFormat/>
    <w:rsid w:val="00455444"/>
    <w:rPr>
      <w:rFonts w:cs="Times New Roman"/>
    </w:rPr>
  </w:style>
  <w:style w:type="character" w:customStyle="1" w:styleId="ft2572">
    <w:name w:val="ft2572"/>
    <w:basedOn w:val="a3"/>
    <w:uiPriority w:val="99"/>
    <w:qFormat/>
    <w:rsid w:val="00455444"/>
    <w:rPr>
      <w:rFonts w:cs="Times New Roman"/>
    </w:rPr>
  </w:style>
  <w:style w:type="character" w:customStyle="1" w:styleId="ft2581">
    <w:name w:val="ft2581"/>
    <w:basedOn w:val="a3"/>
    <w:uiPriority w:val="99"/>
    <w:qFormat/>
    <w:rsid w:val="00455444"/>
    <w:rPr>
      <w:rFonts w:cs="Times New Roman"/>
    </w:rPr>
  </w:style>
  <w:style w:type="character" w:customStyle="1" w:styleId="ft2590">
    <w:name w:val="ft2590"/>
    <w:basedOn w:val="a3"/>
    <w:uiPriority w:val="99"/>
    <w:qFormat/>
    <w:rsid w:val="00455444"/>
    <w:rPr>
      <w:rFonts w:cs="Times New Roman"/>
    </w:rPr>
  </w:style>
  <w:style w:type="character" w:customStyle="1" w:styleId="ft2624">
    <w:name w:val="ft2624"/>
    <w:basedOn w:val="a3"/>
    <w:uiPriority w:val="99"/>
    <w:qFormat/>
    <w:rsid w:val="00455444"/>
    <w:rPr>
      <w:rFonts w:cs="Times New Roman"/>
    </w:rPr>
  </w:style>
  <w:style w:type="character" w:customStyle="1" w:styleId="ft2669">
    <w:name w:val="ft2669"/>
    <w:basedOn w:val="a3"/>
    <w:uiPriority w:val="99"/>
    <w:qFormat/>
    <w:rsid w:val="00455444"/>
    <w:rPr>
      <w:rFonts w:cs="Times New Roman"/>
    </w:rPr>
  </w:style>
  <w:style w:type="character" w:customStyle="1" w:styleId="ft2679">
    <w:name w:val="ft2679"/>
    <w:basedOn w:val="a3"/>
    <w:uiPriority w:val="99"/>
    <w:qFormat/>
    <w:rsid w:val="00455444"/>
    <w:rPr>
      <w:rFonts w:cs="Times New Roman"/>
    </w:rPr>
  </w:style>
  <w:style w:type="character" w:customStyle="1" w:styleId="ft2716">
    <w:name w:val="ft2716"/>
    <w:basedOn w:val="a3"/>
    <w:uiPriority w:val="99"/>
    <w:qFormat/>
    <w:rsid w:val="00455444"/>
    <w:rPr>
      <w:rFonts w:cs="Times New Roman"/>
    </w:rPr>
  </w:style>
  <w:style w:type="character" w:customStyle="1" w:styleId="ft2726">
    <w:name w:val="ft2726"/>
    <w:basedOn w:val="a3"/>
    <w:uiPriority w:val="99"/>
    <w:qFormat/>
    <w:rsid w:val="00455444"/>
    <w:rPr>
      <w:rFonts w:cs="Times New Roman"/>
    </w:rPr>
  </w:style>
  <w:style w:type="character" w:customStyle="1" w:styleId="ft2773">
    <w:name w:val="ft2773"/>
    <w:basedOn w:val="a3"/>
    <w:uiPriority w:val="99"/>
    <w:qFormat/>
    <w:rsid w:val="00455444"/>
    <w:rPr>
      <w:rFonts w:cs="Times New Roman"/>
    </w:rPr>
  </w:style>
  <w:style w:type="character" w:customStyle="1" w:styleId="ft2782">
    <w:name w:val="ft2782"/>
    <w:basedOn w:val="a3"/>
    <w:uiPriority w:val="99"/>
    <w:qFormat/>
    <w:rsid w:val="00455444"/>
    <w:rPr>
      <w:rFonts w:cs="Times New Roman"/>
    </w:rPr>
  </w:style>
  <w:style w:type="character" w:customStyle="1" w:styleId="ft2828">
    <w:name w:val="ft2828"/>
    <w:basedOn w:val="a3"/>
    <w:uiPriority w:val="99"/>
    <w:qFormat/>
    <w:rsid w:val="00455444"/>
    <w:rPr>
      <w:rFonts w:cs="Times New Roman"/>
    </w:rPr>
  </w:style>
  <w:style w:type="character" w:customStyle="1" w:styleId="ft2877">
    <w:name w:val="ft2877"/>
    <w:basedOn w:val="a3"/>
    <w:uiPriority w:val="99"/>
    <w:qFormat/>
    <w:rsid w:val="00455444"/>
    <w:rPr>
      <w:rFonts w:cs="Times New Roman"/>
    </w:rPr>
  </w:style>
  <w:style w:type="character" w:customStyle="1" w:styleId="ft2921">
    <w:name w:val="ft2921"/>
    <w:basedOn w:val="a3"/>
    <w:uiPriority w:val="99"/>
    <w:qFormat/>
    <w:rsid w:val="00455444"/>
    <w:rPr>
      <w:rFonts w:cs="Times New Roman"/>
    </w:rPr>
  </w:style>
  <w:style w:type="character" w:customStyle="1" w:styleId="ft2927">
    <w:name w:val="ft2927"/>
    <w:basedOn w:val="a3"/>
    <w:uiPriority w:val="99"/>
    <w:qFormat/>
    <w:rsid w:val="00455444"/>
    <w:rPr>
      <w:rFonts w:cs="Times New Roman"/>
    </w:rPr>
  </w:style>
  <w:style w:type="character" w:customStyle="1" w:styleId="ft2935">
    <w:name w:val="ft2935"/>
    <w:basedOn w:val="a3"/>
    <w:uiPriority w:val="99"/>
    <w:qFormat/>
    <w:rsid w:val="00455444"/>
    <w:rPr>
      <w:rFonts w:cs="Times New Roman"/>
    </w:rPr>
  </w:style>
  <w:style w:type="character" w:customStyle="1" w:styleId="ft2943">
    <w:name w:val="ft2943"/>
    <w:basedOn w:val="a3"/>
    <w:uiPriority w:val="99"/>
    <w:qFormat/>
    <w:rsid w:val="00455444"/>
    <w:rPr>
      <w:rFonts w:cs="Times New Roman"/>
    </w:rPr>
  </w:style>
  <w:style w:type="character" w:customStyle="1" w:styleId="ft2952">
    <w:name w:val="ft2952"/>
    <w:basedOn w:val="a3"/>
    <w:uiPriority w:val="99"/>
    <w:qFormat/>
    <w:rsid w:val="00455444"/>
    <w:rPr>
      <w:rFonts w:cs="Times New Roman"/>
    </w:rPr>
  </w:style>
  <w:style w:type="character" w:customStyle="1" w:styleId="ft2954">
    <w:name w:val="ft2954"/>
    <w:basedOn w:val="a3"/>
    <w:uiPriority w:val="99"/>
    <w:qFormat/>
    <w:rsid w:val="00455444"/>
    <w:rPr>
      <w:rFonts w:cs="Times New Roman"/>
    </w:rPr>
  </w:style>
  <w:style w:type="character" w:customStyle="1" w:styleId="ft2955">
    <w:name w:val="ft2955"/>
    <w:basedOn w:val="a3"/>
    <w:uiPriority w:val="99"/>
    <w:qFormat/>
    <w:rsid w:val="00455444"/>
    <w:rPr>
      <w:rFonts w:cs="Times New Roman"/>
    </w:rPr>
  </w:style>
  <w:style w:type="character" w:customStyle="1" w:styleId="ft2962">
    <w:name w:val="ft2962"/>
    <w:basedOn w:val="a3"/>
    <w:uiPriority w:val="99"/>
    <w:qFormat/>
    <w:rsid w:val="00455444"/>
    <w:rPr>
      <w:rFonts w:cs="Times New Roman"/>
    </w:rPr>
  </w:style>
  <w:style w:type="character" w:customStyle="1" w:styleId="ft2968">
    <w:name w:val="ft2968"/>
    <w:basedOn w:val="a3"/>
    <w:uiPriority w:val="99"/>
    <w:qFormat/>
    <w:rsid w:val="00455444"/>
    <w:rPr>
      <w:rFonts w:cs="Times New Roman"/>
    </w:rPr>
  </w:style>
  <w:style w:type="character" w:customStyle="1" w:styleId="ft2973">
    <w:name w:val="ft2973"/>
    <w:basedOn w:val="a3"/>
    <w:uiPriority w:val="99"/>
    <w:qFormat/>
    <w:rsid w:val="00455444"/>
    <w:rPr>
      <w:rFonts w:cs="Times New Roman"/>
    </w:rPr>
  </w:style>
  <w:style w:type="character" w:customStyle="1" w:styleId="ft2974">
    <w:name w:val="ft2974"/>
    <w:basedOn w:val="a3"/>
    <w:uiPriority w:val="99"/>
    <w:qFormat/>
    <w:rsid w:val="00455444"/>
    <w:rPr>
      <w:rFonts w:cs="Times New Roman"/>
    </w:rPr>
  </w:style>
  <w:style w:type="character" w:customStyle="1" w:styleId="ft2976">
    <w:name w:val="ft2976"/>
    <w:basedOn w:val="a3"/>
    <w:uiPriority w:val="99"/>
    <w:qFormat/>
    <w:rsid w:val="00455444"/>
    <w:rPr>
      <w:rFonts w:cs="Times New Roman"/>
    </w:rPr>
  </w:style>
  <w:style w:type="character" w:customStyle="1" w:styleId="ft2985">
    <w:name w:val="ft2985"/>
    <w:basedOn w:val="a3"/>
    <w:uiPriority w:val="99"/>
    <w:qFormat/>
    <w:rsid w:val="00455444"/>
    <w:rPr>
      <w:rFonts w:cs="Times New Roman"/>
    </w:rPr>
  </w:style>
  <w:style w:type="character" w:customStyle="1" w:styleId="ft3002">
    <w:name w:val="ft3002"/>
    <w:basedOn w:val="a3"/>
    <w:uiPriority w:val="99"/>
    <w:qFormat/>
    <w:rsid w:val="00455444"/>
    <w:rPr>
      <w:rFonts w:cs="Times New Roman"/>
    </w:rPr>
  </w:style>
  <w:style w:type="character" w:customStyle="1" w:styleId="ft3037">
    <w:name w:val="ft3037"/>
    <w:basedOn w:val="a3"/>
    <w:uiPriority w:val="99"/>
    <w:qFormat/>
    <w:rsid w:val="00455444"/>
    <w:rPr>
      <w:rFonts w:cs="Times New Roman"/>
    </w:rPr>
  </w:style>
  <w:style w:type="character" w:customStyle="1" w:styleId="ft3084">
    <w:name w:val="ft3084"/>
    <w:basedOn w:val="a3"/>
    <w:uiPriority w:val="99"/>
    <w:qFormat/>
    <w:rsid w:val="00455444"/>
    <w:rPr>
      <w:rFonts w:cs="Times New Roman"/>
    </w:rPr>
  </w:style>
  <w:style w:type="character" w:customStyle="1" w:styleId="ft3127">
    <w:name w:val="ft3127"/>
    <w:basedOn w:val="a3"/>
    <w:uiPriority w:val="99"/>
    <w:qFormat/>
    <w:rsid w:val="00455444"/>
    <w:rPr>
      <w:rFonts w:cs="Times New Roman"/>
    </w:rPr>
  </w:style>
  <w:style w:type="character" w:customStyle="1" w:styleId="ft3156">
    <w:name w:val="ft3156"/>
    <w:basedOn w:val="a3"/>
    <w:uiPriority w:val="99"/>
    <w:qFormat/>
    <w:rsid w:val="00455444"/>
    <w:rPr>
      <w:rFonts w:cs="Times New Roman"/>
    </w:rPr>
  </w:style>
  <w:style w:type="character" w:customStyle="1" w:styleId="ft3206">
    <w:name w:val="ft3206"/>
    <w:basedOn w:val="a3"/>
    <w:uiPriority w:val="99"/>
    <w:qFormat/>
    <w:rsid w:val="00455444"/>
    <w:rPr>
      <w:rFonts w:cs="Times New Roman"/>
    </w:rPr>
  </w:style>
  <w:style w:type="character" w:customStyle="1" w:styleId="ft3264">
    <w:name w:val="ft3264"/>
    <w:basedOn w:val="a3"/>
    <w:uiPriority w:val="99"/>
    <w:qFormat/>
    <w:rsid w:val="00455444"/>
    <w:rPr>
      <w:rFonts w:cs="Times New Roman"/>
    </w:rPr>
  </w:style>
  <w:style w:type="character" w:customStyle="1" w:styleId="ft3315">
    <w:name w:val="ft3315"/>
    <w:basedOn w:val="a3"/>
    <w:uiPriority w:val="99"/>
    <w:qFormat/>
    <w:rsid w:val="00455444"/>
    <w:rPr>
      <w:rFonts w:cs="Times New Roman"/>
    </w:rPr>
  </w:style>
  <w:style w:type="character" w:customStyle="1" w:styleId="ft3373">
    <w:name w:val="ft3373"/>
    <w:basedOn w:val="a3"/>
    <w:uiPriority w:val="99"/>
    <w:qFormat/>
    <w:rsid w:val="00455444"/>
    <w:rPr>
      <w:rFonts w:cs="Times New Roman"/>
    </w:rPr>
  </w:style>
  <w:style w:type="character" w:customStyle="1" w:styleId="ft3432">
    <w:name w:val="ft3432"/>
    <w:basedOn w:val="a3"/>
    <w:uiPriority w:val="99"/>
    <w:qFormat/>
    <w:rsid w:val="00455444"/>
    <w:rPr>
      <w:rFonts w:cs="Times New Roman"/>
    </w:rPr>
  </w:style>
  <w:style w:type="character" w:customStyle="1" w:styleId="ft3489">
    <w:name w:val="ft3489"/>
    <w:basedOn w:val="a3"/>
    <w:uiPriority w:val="99"/>
    <w:qFormat/>
    <w:rsid w:val="00455444"/>
    <w:rPr>
      <w:rFonts w:cs="Times New Roman"/>
    </w:rPr>
  </w:style>
  <w:style w:type="character" w:customStyle="1" w:styleId="ft3546">
    <w:name w:val="ft3546"/>
    <w:basedOn w:val="a3"/>
    <w:uiPriority w:val="99"/>
    <w:qFormat/>
    <w:rsid w:val="00455444"/>
    <w:rPr>
      <w:rFonts w:cs="Times New Roman"/>
    </w:rPr>
  </w:style>
  <w:style w:type="character" w:customStyle="1" w:styleId="ft3608">
    <w:name w:val="ft3608"/>
    <w:basedOn w:val="a3"/>
    <w:uiPriority w:val="99"/>
    <w:qFormat/>
    <w:rsid w:val="00455444"/>
    <w:rPr>
      <w:rFonts w:cs="Times New Roman"/>
    </w:rPr>
  </w:style>
  <w:style w:type="character" w:customStyle="1" w:styleId="ft3651">
    <w:name w:val="ft3651"/>
    <w:basedOn w:val="a3"/>
    <w:uiPriority w:val="99"/>
    <w:qFormat/>
    <w:rsid w:val="00455444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455444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455444"/>
    <w:rPr>
      <w:rFonts w:cs="Times New Roman"/>
    </w:rPr>
  </w:style>
  <w:style w:type="character" w:customStyle="1" w:styleId="1142">
    <w:name w:val="Знак Знак114"/>
    <w:uiPriority w:val="99"/>
    <w:locked/>
    <w:rsid w:val="00455444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455444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455444"/>
  </w:style>
  <w:style w:type="character" w:customStyle="1" w:styleId="ft9274">
    <w:name w:val="ft9274"/>
    <w:uiPriority w:val="99"/>
    <w:qFormat/>
    <w:rsid w:val="00455444"/>
  </w:style>
  <w:style w:type="character" w:customStyle="1" w:styleId="ft9282">
    <w:name w:val="ft9282"/>
    <w:uiPriority w:val="99"/>
    <w:qFormat/>
    <w:rsid w:val="00455444"/>
  </w:style>
  <w:style w:type="character" w:customStyle="1" w:styleId="ft9284">
    <w:name w:val="ft9284"/>
    <w:uiPriority w:val="99"/>
    <w:qFormat/>
    <w:rsid w:val="00455444"/>
  </w:style>
  <w:style w:type="character" w:customStyle="1" w:styleId="ft9287">
    <w:name w:val="ft9287"/>
    <w:uiPriority w:val="99"/>
    <w:qFormat/>
    <w:rsid w:val="00455444"/>
  </w:style>
  <w:style w:type="character" w:customStyle="1" w:styleId="ft9293">
    <w:name w:val="ft9293"/>
    <w:uiPriority w:val="99"/>
    <w:qFormat/>
    <w:rsid w:val="00455444"/>
  </w:style>
  <w:style w:type="character" w:customStyle="1" w:styleId="ft9299">
    <w:name w:val="ft9299"/>
    <w:uiPriority w:val="99"/>
    <w:qFormat/>
    <w:rsid w:val="00455444"/>
  </w:style>
  <w:style w:type="character" w:customStyle="1" w:styleId="ft9306">
    <w:name w:val="ft9306"/>
    <w:uiPriority w:val="99"/>
    <w:qFormat/>
    <w:rsid w:val="00455444"/>
  </w:style>
  <w:style w:type="character" w:customStyle="1" w:styleId="ft8849">
    <w:name w:val="ft8849"/>
    <w:uiPriority w:val="99"/>
    <w:qFormat/>
    <w:rsid w:val="00455444"/>
  </w:style>
  <w:style w:type="character" w:customStyle="1" w:styleId="ft9312">
    <w:name w:val="ft9312"/>
    <w:uiPriority w:val="99"/>
    <w:qFormat/>
    <w:rsid w:val="00455444"/>
  </w:style>
  <w:style w:type="character" w:customStyle="1" w:styleId="ft9316">
    <w:name w:val="ft9316"/>
    <w:uiPriority w:val="99"/>
    <w:qFormat/>
    <w:rsid w:val="00455444"/>
  </w:style>
  <w:style w:type="character" w:customStyle="1" w:styleId="ft9324">
    <w:name w:val="ft9324"/>
    <w:uiPriority w:val="99"/>
    <w:qFormat/>
    <w:rsid w:val="00455444"/>
  </w:style>
  <w:style w:type="character" w:customStyle="1" w:styleId="ft9330">
    <w:name w:val="ft9330"/>
    <w:uiPriority w:val="99"/>
    <w:qFormat/>
    <w:rsid w:val="00455444"/>
  </w:style>
  <w:style w:type="character" w:customStyle="1" w:styleId="18100">
    <w:name w:val="Знак Знак1810"/>
    <w:uiPriority w:val="99"/>
    <w:rsid w:val="00455444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455444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455444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455444"/>
    <w:rPr>
      <w:rFonts w:ascii="Wingdings" w:hAnsi="Wingdings"/>
    </w:rPr>
  </w:style>
  <w:style w:type="character" w:customStyle="1" w:styleId="WW8Num39z0">
    <w:name w:val="WW8Num39z0"/>
    <w:uiPriority w:val="99"/>
    <w:qFormat/>
    <w:rsid w:val="00455444"/>
    <w:rPr>
      <w:rFonts w:ascii="Wingdings" w:hAnsi="Wingdings"/>
    </w:rPr>
  </w:style>
  <w:style w:type="character" w:customStyle="1" w:styleId="WW8Num42z0">
    <w:name w:val="WW8Num42z0"/>
    <w:uiPriority w:val="99"/>
    <w:qFormat/>
    <w:rsid w:val="00455444"/>
    <w:rPr>
      <w:rFonts w:ascii="Wingdings" w:hAnsi="Wingdings"/>
    </w:rPr>
  </w:style>
  <w:style w:type="character" w:customStyle="1" w:styleId="WW8Num44z0">
    <w:name w:val="WW8Num44z0"/>
    <w:uiPriority w:val="99"/>
    <w:qFormat/>
    <w:rsid w:val="00455444"/>
    <w:rPr>
      <w:rFonts w:ascii="Wingdings" w:hAnsi="Wingdings"/>
    </w:rPr>
  </w:style>
  <w:style w:type="character" w:customStyle="1" w:styleId="WW8Num44z1">
    <w:name w:val="WW8Num44z1"/>
    <w:uiPriority w:val="99"/>
    <w:qFormat/>
    <w:rsid w:val="00455444"/>
    <w:rPr>
      <w:rFonts w:ascii="Courier New" w:hAnsi="Courier New"/>
    </w:rPr>
  </w:style>
  <w:style w:type="character" w:customStyle="1" w:styleId="WW8Num44z3">
    <w:name w:val="WW8Num44z3"/>
    <w:uiPriority w:val="99"/>
    <w:qFormat/>
    <w:rsid w:val="00455444"/>
    <w:rPr>
      <w:rFonts w:ascii="Symbol" w:hAnsi="Symbol"/>
    </w:rPr>
  </w:style>
  <w:style w:type="character" w:customStyle="1" w:styleId="WW8Num47z0">
    <w:name w:val="WW8Num47z0"/>
    <w:uiPriority w:val="99"/>
    <w:qFormat/>
    <w:rsid w:val="00455444"/>
    <w:rPr>
      <w:rFonts w:ascii="Wingdings" w:hAnsi="Wingdings"/>
    </w:rPr>
  </w:style>
  <w:style w:type="character" w:customStyle="1" w:styleId="WW8Num47z1">
    <w:name w:val="WW8Num47z1"/>
    <w:uiPriority w:val="99"/>
    <w:qFormat/>
    <w:rsid w:val="00455444"/>
    <w:rPr>
      <w:rFonts w:ascii="Courier New" w:hAnsi="Courier New"/>
    </w:rPr>
  </w:style>
  <w:style w:type="character" w:customStyle="1" w:styleId="WW8Num47z3">
    <w:name w:val="WW8Num47z3"/>
    <w:uiPriority w:val="99"/>
    <w:qFormat/>
    <w:rsid w:val="00455444"/>
    <w:rPr>
      <w:rFonts w:ascii="Symbol" w:hAnsi="Symbol"/>
    </w:rPr>
  </w:style>
  <w:style w:type="character" w:customStyle="1" w:styleId="WW8Num50z0">
    <w:name w:val="WW8Num50z0"/>
    <w:uiPriority w:val="99"/>
    <w:qFormat/>
    <w:rsid w:val="00455444"/>
    <w:rPr>
      <w:rFonts w:ascii="Wingdings" w:hAnsi="Wingdings"/>
    </w:rPr>
  </w:style>
  <w:style w:type="character" w:customStyle="1" w:styleId="WW8Num51z0">
    <w:name w:val="WW8Num51z0"/>
    <w:uiPriority w:val="99"/>
    <w:qFormat/>
    <w:rsid w:val="00455444"/>
    <w:rPr>
      <w:rFonts w:ascii="Wingdings" w:hAnsi="Wingdings"/>
    </w:rPr>
  </w:style>
  <w:style w:type="character" w:customStyle="1" w:styleId="WW8Num52z0">
    <w:name w:val="WW8Num52z0"/>
    <w:uiPriority w:val="99"/>
    <w:qFormat/>
    <w:rsid w:val="00455444"/>
    <w:rPr>
      <w:rFonts w:ascii="Symbol" w:hAnsi="Symbol"/>
    </w:rPr>
  </w:style>
  <w:style w:type="character" w:customStyle="1" w:styleId="WW8Num53z0">
    <w:name w:val="WW8Num53z0"/>
    <w:uiPriority w:val="99"/>
    <w:qFormat/>
    <w:rsid w:val="00455444"/>
    <w:rPr>
      <w:rFonts w:ascii="Wingdings" w:hAnsi="Wingdings"/>
    </w:rPr>
  </w:style>
  <w:style w:type="character" w:customStyle="1" w:styleId="WW8Num53z1">
    <w:name w:val="WW8Num53z1"/>
    <w:uiPriority w:val="99"/>
    <w:qFormat/>
    <w:rsid w:val="00455444"/>
    <w:rPr>
      <w:rFonts w:ascii="Courier New" w:hAnsi="Courier New"/>
    </w:rPr>
  </w:style>
  <w:style w:type="character" w:customStyle="1" w:styleId="WW8Num53z3">
    <w:name w:val="WW8Num53z3"/>
    <w:uiPriority w:val="99"/>
    <w:qFormat/>
    <w:rsid w:val="00455444"/>
    <w:rPr>
      <w:rFonts w:ascii="Symbol" w:hAnsi="Symbol"/>
    </w:rPr>
  </w:style>
  <w:style w:type="character" w:customStyle="1" w:styleId="WW8Num55z0">
    <w:name w:val="WW8Num55z0"/>
    <w:uiPriority w:val="99"/>
    <w:qFormat/>
    <w:rsid w:val="00455444"/>
    <w:rPr>
      <w:rFonts w:ascii="Symbol" w:hAnsi="Symbol"/>
    </w:rPr>
  </w:style>
  <w:style w:type="character" w:customStyle="1" w:styleId="WW8Num56z0">
    <w:name w:val="WW8Num56z0"/>
    <w:uiPriority w:val="99"/>
    <w:qFormat/>
    <w:rsid w:val="00455444"/>
    <w:rPr>
      <w:rFonts w:ascii="Symbol" w:hAnsi="Symbol"/>
    </w:rPr>
  </w:style>
  <w:style w:type="character" w:customStyle="1" w:styleId="WW8Num59z0">
    <w:name w:val="WW8Num59z0"/>
    <w:uiPriority w:val="99"/>
    <w:qFormat/>
    <w:rsid w:val="00455444"/>
    <w:rPr>
      <w:rFonts w:ascii="Symbol" w:hAnsi="Symbol"/>
    </w:rPr>
  </w:style>
  <w:style w:type="character" w:customStyle="1" w:styleId="WW8Num63z0">
    <w:name w:val="WW8Num63z0"/>
    <w:uiPriority w:val="99"/>
    <w:qFormat/>
    <w:rsid w:val="00455444"/>
    <w:rPr>
      <w:rFonts w:ascii="Symbol" w:hAnsi="Symbol"/>
    </w:rPr>
  </w:style>
  <w:style w:type="character" w:customStyle="1" w:styleId="WW8Num66z0">
    <w:name w:val="WW8Num66z0"/>
    <w:uiPriority w:val="99"/>
    <w:qFormat/>
    <w:rsid w:val="00455444"/>
    <w:rPr>
      <w:rFonts w:ascii="Symbol" w:hAnsi="Symbol"/>
    </w:rPr>
  </w:style>
  <w:style w:type="character" w:customStyle="1" w:styleId="WW8Num69z1">
    <w:name w:val="WW8Num69z1"/>
    <w:uiPriority w:val="99"/>
    <w:qFormat/>
    <w:rsid w:val="00455444"/>
    <w:rPr>
      <w:rFonts w:ascii="Wingdings" w:hAnsi="Wingdings"/>
    </w:rPr>
  </w:style>
  <w:style w:type="character" w:customStyle="1" w:styleId="WW8Num72z0">
    <w:name w:val="WW8Num72z0"/>
    <w:uiPriority w:val="99"/>
    <w:qFormat/>
    <w:rsid w:val="00455444"/>
    <w:rPr>
      <w:rFonts w:ascii="Symbol" w:hAnsi="Symbol"/>
    </w:rPr>
  </w:style>
  <w:style w:type="character" w:customStyle="1" w:styleId="WW8Num72z1">
    <w:name w:val="WW8Num72z1"/>
    <w:uiPriority w:val="99"/>
    <w:qFormat/>
    <w:rsid w:val="00455444"/>
    <w:rPr>
      <w:rFonts w:ascii="Courier New" w:hAnsi="Courier New"/>
    </w:rPr>
  </w:style>
  <w:style w:type="character" w:customStyle="1" w:styleId="WW8Num72z2">
    <w:name w:val="WW8Num72z2"/>
    <w:uiPriority w:val="99"/>
    <w:qFormat/>
    <w:rsid w:val="00455444"/>
    <w:rPr>
      <w:rFonts w:ascii="Wingdings" w:hAnsi="Wingdings"/>
    </w:rPr>
  </w:style>
  <w:style w:type="character" w:customStyle="1" w:styleId="WW8Num74z0">
    <w:name w:val="WW8Num74z0"/>
    <w:uiPriority w:val="99"/>
    <w:qFormat/>
    <w:rsid w:val="00455444"/>
    <w:rPr>
      <w:rFonts w:ascii="Symbol" w:hAnsi="Symbol"/>
    </w:rPr>
  </w:style>
  <w:style w:type="character" w:customStyle="1" w:styleId="WW8Num75z0">
    <w:name w:val="WW8Num75z0"/>
    <w:uiPriority w:val="99"/>
    <w:qFormat/>
    <w:rsid w:val="00455444"/>
    <w:rPr>
      <w:rFonts w:ascii="Wingdings" w:hAnsi="Wingdings"/>
    </w:rPr>
  </w:style>
  <w:style w:type="character" w:customStyle="1" w:styleId="WW8Num75z1">
    <w:name w:val="WW8Num75z1"/>
    <w:uiPriority w:val="99"/>
    <w:qFormat/>
    <w:rsid w:val="00455444"/>
    <w:rPr>
      <w:rFonts w:ascii="Courier New" w:hAnsi="Courier New"/>
    </w:rPr>
  </w:style>
  <w:style w:type="character" w:customStyle="1" w:styleId="WW8Num75z3">
    <w:name w:val="WW8Num75z3"/>
    <w:uiPriority w:val="99"/>
    <w:qFormat/>
    <w:rsid w:val="00455444"/>
    <w:rPr>
      <w:rFonts w:ascii="Symbol" w:hAnsi="Symbol"/>
    </w:rPr>
  </w:style>
  <w:style w:type="character" w:customStyle="1" w:styleId="WW8Num77z0">
    <w:name w:val="WW8Num77z0"/>
    <w:uiPriority w:val="99"/>
    <w:qFormat/>
    <w:rsid w:val="00455444"/>
    <w:rPr>
      <w:rFonts w:ascii="Symbol" w:hAnsi="Symbol"/>
    </w:rPr>
  </w:style>
  <w:style w:type="character" w:customStyle="1" w:styleId="WW8Num78z0">
    <w:name w:val="WW8Num78z0"/>
    <w:uiPriority w:val="99"/>
    <w:qFormat/>
    <w:rsid w:val="00455444"/>
    <w:rPr>
      <w:rFonts w:ascii="Wingdings" w:hAnsi="Wingdings"/>
    </w:rPr>
  </w:style>
  <w:style w:type="character" w:customStyle="1" w:styleId="WW8Num78z1">
    <w:name w:val="WW8Num78z1"/>
    <w:uiPriority w:val="99"/>
    <w:qFormat/>
    <w:rsid w:val="00455444"/>
    <w:rPr>
      <w:rFonts w:ascii="Courier New" w:hAnsi="Courier New"/>
    </w:rPr>
  </w:style>
  <w:style w:type="character" w:customStyle="1" w:styleId="WW8Num78z3">
    <w:name w:val="WW8Num78z3"/>
    <w:uiPriority w:val="99"/>
    <w:qFormat/>
    <w:rsid w:val="00455444"/>
    <w:rPr>
      <w:rFonts w:ascii="Symbol" w:hAnsi="Symbol"/>
    </w:rPr>
  </w:style>
  <w:style w:type="character" w:customStyle="1" w:styleId="WW8Num79z0">
    <w:name w:val="WW8Num79z0"/>
    <w:uiPriority w:val="99"/>
    <w:qFormat/>
    <w:rsid w:val="00455444"/>
    <w:rPr>
      <w:rFonts w:ascii="Symbol" w:hAnsi="Symbol"/>
    </w:rPr>
  </w:style>
  <w:style w:type="character" w:customStyle="1" w:styleId="WW8Num86z0">
    <w:name w:val="WW8Num86z0"/>
    <w:uiPriority w:val="99"/>
    <w:qFormat/>
    <w:rsid w:val="00455444"/>
    <w:rPr>
      <w:rFonts w:ascii="Wingdings" w:hAnsi="Wingdings"/>
    </w:rPr>
  </w:style>
  <w:style w:type="character" w:customStyle="1" w:styleId="WW8Num86z1">
    <w:name w:val="WW8Num86z1"/>
    <w:uiPriority w:val="99"/>
    <w:qFormat/>
    <w:rsid w:val="00455444"/>
    <w:rPr>
      <w:rFonts w:ascii="Courier New" w:hAnsi="Courier New"/>
    </w:rPr>
  </w:style>
  <w:style w:type="character" w:customStyle="1" w:styleId="WW8Num86z3">
    <w:name w:val="WW8Num86z3"/>
    <w:uiPriority w:val="99"/>
    <w:qFormat/>
    <w:rsid w:val="00455444"/>
    <w:rPr>
      <w:rFonts w:ascii="Symbol" w:hAnsi="Symbol"/>
    </w:rPr>
  </w:style>
  <w:style w:type="character" w:customStyle="1" w:styleId="WW8Num87z0">
    <w:name w:val="WW8Num87z0"/>
    <w:uiPriority w:val="99"/>
    <w:qFormat/>
    <w:rsid w:val="00455444"/>
    <w:rPr>
      <w:rFonts w:ascii="Symbol" w:hAnsi="Symbol"/>
    </w:rPr>
  </w:style>
  <w:style w:type="character" w:customStyle="1" w:styleId="WW8Num89z0">
    <w:name w:val="WW8Num89z0"/>
    <w:uiPriority w:val="99"/>
    <w:qFormat/>
    <w:rsid w:val="00455444"/>
    <w:rPr>
      <w:rFonts w:ascii="Symbol" w:hAnsi="Symbol"/>
    </w:rPr>
  </w:style>
  <w:style w:type="character" w:customStyle="1" w:styleId="WW8Num90z0">
    <w:name w:val="WW8Num90z0"/>
    <w:uiPriority w:val="99"/>
    <w:qFormat/>
    <w:rsid w:val="00455444"/>
    <w:rPr>
      <w:rFonts w:ascii="Symbol" w:hAnsi="Symbol"/>
    </w:rPr>
  </w:style>
  <w:style w:type="character" w:customStyle="1" w:styleId="WW8Num92z0">
    <w:name w:val="WW8Num92z0"/>
    <w:uiPriority w:val="99"/>
    <w:qFormat/>
    <w:rsid w:val="00455444"/>
    <w:rPr>
      <w:rFonts w:ascii="Symbol" w:hAnsi="Symbol"/>
    </w:rPr>
  </w:style>
  <w:style w:type="character" w:customStyle="1" w:styleId="WW8Num93z0">
    <w:name w:val="WW8Num93z0"/>
    <w:uiPriority w:val="99"/>
    <w:qFormat/>
    <w:rsid w:val="00455444"/>
    <w:rPr>
      <w:rFonts w:ascii="Wingdings" w:hAnsi="Wingdings"/>
    </w:rPr>
  </w:style>
  <w:style w:type="character" w:customStyle="1" w:styleId="WW8Num93z1">
    <w:name w:val="WW8Num93z1"/>
    <w:uiPriority w:val="99"/>
    <w:qFormat/>
    <w:rsid w:val="00455444"/>
    <w:rPr>
      <w:rFonts w:ascii="Courier New" w:hAnsi="Courier New"/>
    </w:rPr>
  </w:style>
  <w:style w:type="character" w:customStyle="1" w:styleId="WW8Num93z3">
    <w:name w:val="WW8Num93z3"/>
    <w:uiPriority w:val="99"/>
    <w:qFormat/>
    <w:rsid w:val="00455444"/>
    <w:rPr>
      <w:rFonts w:ascii="Symbol" w:hAnsi="Symbol"/>
    </w:rPr>
  </w:style>
  <w:style w:type="character" w:customStyle="1" w:styleId="WW8Num94z0">
    <w:name w:val="WW8Num94z0"/>
    <w:uiPriority w:val="99"/>
    <w:qFormat/>
    <w:rsid w:val="00455444"/>
    <w:rPr>
      <w:rFonts w:ascii="Symbol" w:hAnsi="Symbol"/>
    </w:rPr>
  </w:style>
  <w:style w:type="character" w:customStyle="1" w:styleId="WW8Num97z0">
    <w:name w:val="WW8Num97z0"/>
    <w:uiPriority w:val="99"/>
    <w:qFormat/>
    <w:rsid w:val="00455444"/>
    <w:rPr>
      <w:rFonts w:ascii="Symbol" w:hAnsi="Symbol"/>
    </w:rPr>
  </w:style>
  <w:style w:type="character" w:customStyle="1" w:styleId="WW8Num99z0">
    <w:name w:val="WW8Num99z0"/>
    <w:uiPriority w:val="99"/>
    <w:qFormat/>
    <w:rsid w:val="00455444"/>
    <w:rPr>
      <w:rFonts w:ascii="Symbol" w:hAnsi="Symbol"/>
    </w:rPr>
  </w:style>
  <w:style w:type="character" w:customStyle="1" w:styleId="WW8Num101z0">
    <w:name w:val="WW8Num101z0"/>
    <w:uiPriority w:val="99"/>
    <w:qFormat/>
    <w:rsid w:val="00455444"/>
    <w:rPr>
      <w:rFonts w:ascii="Symbol" w:hAnsi="Symbol"/>
    </w:rPr>
  </w:style>
  <w:style w:type="character" w:customStyle="1" w:styleId="WW8Num104z0">
    <w:name w:val="WW8Num104z0"/>
    <w:uiPriority w:val="99"/>
    <w:qFormat/>
    <w:rsid w:val="00455444"/>
    <w:rPr>
      <w:rFonts w:ascii="Symbol" w:hAnsi="Symbol"/>
    </w:rPr>
  </w:style>
  <w:style w:type="character" w:customStyle="1" w:styleId="WW8Num107z0">
    <w:name w:val="WW8Num107z0"/>
    <w:uiPriority w:val="99"/>
    <w:qFormat/>
    <w:rsid w:val="00455444"/>
    <w:rPr>
      <w:rFonts w:ascii="Symbol" w:hAnsi="Symbol"/>
    </w:rPr>
  </w:style>
  <w:style w:type="character" w:customStyle="1" w:styleId="WW8Num109z0">
    <w:name w:val="WW8Num109z0"/>
    <w:uiPriority w:val="99"/>
    <w:qFormat/>
    <w:rsid w:val="00455444"/>
    <w:rPr>
      <w:rFonts w:ascii="Symbol" w:hAnsi="Symbol"/>
    </w:rPr>
  </w:style>
  <w:style w:type="character" w:customStyle="1" w:styleId="WW8Num112z1">
    <w:name w:val="WW8Num112z1"/>
    <w:uiPriority w:val="99"/>
    <w:qFormat/>
    <w:rsid w:val="00455444"/>
    <w:rPr>
      <w:color w:val="000000"/>
    </w:rPr>
  </w:style>
  <w:style w:type="character" w:customStyle="1" w:styleId="WW8Num114z0">
    <w:name w:val="WW8Num114z0"/>
    <w:uiPriority w:val="99"/>
    <w:qFormat/>
    <w:rsid w:val="00455444"/>
    <w:rPr>
      <w:rFonts w:ascii="Symbol" w:hAnsi="Symbol"/>
    </w:rPr>
  </w:style>
  <w:style w:type="character" w:customStyle="1" w:styleId="WW8Num117z0">
    <w:name w:val="WW8Num117z0"/>
    <w:uiPriority w:val="99"/>
    <w:qFormat/>
    <w:rsid w:val="00455444"/>
    <w:rPr>
      <w:rFonts w:ascii="Symbol" w:hAnsi="Symbol"/>
    </w:rPr>
  </w:style>
  <w:style w:type="character" w:customStyle="1" w:styleId="WW8Num118z0">
    <w:name w:val="WW8Num118z0"/>
    <w:uiPriority w:val="99"/>
    <w:qFormat/>
    <w:rsid w:val="00455444"/>
    <w:rPr>
      <w:rFonts w:ascii="Wingdings" w:hAnsi="Wingdings"/>
    </w:rPr>
  </w:style>
  <w:style w:type="character" w:customStyle="1" w:styleId="WW8Num118z1">
    <w:name w:val="WW8Num118z1"/>
    <w:uiPriority w:val="99"/>
    <w:qFormat/>
    <w:rsid w:val="00455444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455444"/>
    <w:rPr>
      <w:rFonts w:ascii="Symbol" w:hAnsi="Symbol"/>
    </w:rPr>
  </w:style>
  <w:style w:type="character" w:customStyle="1" w:styleId="WW8Num120z0">
    <w:name w:val="WW8Num120z0"/>
    <w:uiPriority w:val="99"/>
    <w:qFormat/>
    <w:rsid w:val="00455444"/>
    <w:rPr>
      <w:rFonts w:ascii="Symbol" w:hAnsi="Symbol"/>
    </w:rPr>
  </w:style>
  <w:style w:type="character" w:customStyle="1" w:styleId="WW8Num121z0">
    <w:name w:val="WW8Num121z0"/>
    <w:uiPriority w:val="99"/>
    <w:qFormat/>
    <w:rsid w:val="00455444"/>
    <w:rPr>
      <w:rFonts w:ascii="Symbol" w:hAnsi="Symbol"/>
    </w:rPr>
  </w:style>
  <w:style w:type="character" w:customStyle="1" w:styleId="WW8Num124z0">
    <w:name w:val="WW8Num124z0"/>
    <w:uiPriority w:val="99"/>
    <w:qFormat/>
    <w:rsid w:val="00455444"/>
    <w:rPr>
      <w:rFonts w:ascii="Symbol" w:hAnsi="Symbol"/>
    </w:rPr>
  </w:style>
  <w:style w:type="character" w:customStyle="1" w:styleId="WW8Num125z0">
    <w:name w:val="WW8Num125z0"/>
    <w:uiPriority w:val="99"/>
    <w:qFormat/>
    <w:rsid w:val="00455444"/>
    <w:rPr>
      <w:rFonts w:ascii="Wingdings" w:hAnsi="Wingdings"/>
    </w:rPr>
  </w:style>
  <w:style w:type="character" w:customStyle="1" w:styleId="WW8Num125z1">
    <w:name w:val="WW8Num125z1"/>
    <w:uiPriority w:val="99"/>
    <w:qFormat/>
    <w:rsid w:val="00455444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455444"/>
    <w:rPr>
      <w:rFonts w:ascii="Symbol" w:hAnsi="Symbol"/>
    </w:rPr>
  </w:style>
  <w:style w:type="character" w:customStyle="1" w:styleId="WW8Num126z0">
    <w:name w:val="WW8Num126z0"/>
    <w:uiPriority w:val="99"/>
    <w:qFormat/>
    <w:rsid w:val="00455444"/>
    <w:rPr>
      <w:rFonts w:ascii="Symbol" w:hAnsi="Symbol"/>
    </w:rPr>
  </w:style>
  <w:style w:type="character" w:customStyle="1" w:styleId="WW8Num127z0">
    <w:name w:val="WW8Num127z0"/>
    <w:uiPriority w:val="99"/>
    <w:qFormat/>
    <w:rsid w:val="00455444"/>
    <w:rPr>
      <w:rFonts w:ascii="Symbol" w:hAnsi="Symbol"/>
    </w:rPr>
  </w:style>
  <w:style w:type="character" w:customStyle="1" w:styleId="WW8Num130z0">
    <w:name w:val="WW8Num130z0"/>
    <w:uiPriority w:val="99"/>
    <w:qFormat/>
    <w:rsid w:val="00455444"/>
    <w:rPr>
      <w:rFonts w:ascii="Symbol" w:hAnsi="Symbol"/>
    </w:rPr>
  </w:style>
  <w:style w:type="character" w:customStyle="1" w:styleId="WW8Num131z0">
    <w:name w:val="WW8Num131z0"/>
    <w:uiPriority w:val="99"/>
    <w:qFormat/>
    <w:rsid w:val="00455444"/>
    <w:rPr>
      <w:rFonts w:ascii="Symbol" w:hAnsi="Symbol"/>
    </w:rPr>
  </w:style>
  <w:style w:type="character" w:customStyle="1" w:styleId="WW8Num132z0">
    <w:name w:val="WW8Num132z0"/>
    <w:uiPriority w:val="99"/>
    <w:qFormat/>
    <w:rsid w:val="00455444"/>
    <w:rPr>
      <w:rFonts w:ascii="Symbol" w:hAnsi="Symbol"/>
    </w:rPr>
  </w:style>
  <w:style w:type="character" w:customStyle="1" w:styleId="WW8Num134z0">
    <w:name w:val="WW8Num134z0"/>
    <w:uiPriority w:val="99"/>
    <w:qFormat/>
    <w:rsid w:val="00455444"/>
    <w:rPr>
      <w:rFonts w:ascii="Wingdings" w:hAnsi="Wingdings"/>
    </w:rPr>
  </w:style>
  <w:style w:type="character" w:customStyle="1" w:styleId="WW8Num136z0">
    <w:name w:val="WW8Num136z0"/>
    <w:uiPriority w:val="99"/>
    <w:qFormat/>
    <w:rsid w:val="00455444"/>
    <w:rPr>
      <w:rFonts w:ascii="Symbol" w:hAnsi="Symbol"/>
    </w:rPr>
  </w:style>
  <w:style w:type="character" w:customStyle="1" w:styleId="WW8Num139z0">
    <w:name w:val="WW8Num139z0"/>
    <w:uiPriority w:val="99"/>
    <w:qFormat/>
    <w:rsid w:val="00455444"/>
    <w:rPr>
      <w:rFonts w:ascii="Symbol" w:hAnsi="Symbol"/>
    </w:rPr>
  </w:style>
  <w:style w:type="character" w:customStyle="1" w:styleId="WW8Num143z0">
    <w:name w:val="WW8Num143z0"/>
    <w:uiPriority w:val="99"/>
    <w:qFormat/>
    <w:rsid w:val="00455444"/>
    <w:rPr>
      <w:rFonts w:ascii="Symbol" w:hAnsi="Symbol"/>
    </w:rPr>
  </w:style>
  <w:style w:type="character" w:customStyle="1" w:styleId="WW8Num144z0">
    <w:name w:val="WW8Num144z0"/>
    <w:uiPriority w:val="99"/>
    <w:qFormat/>
    <w:rsid w:val="00455444"/>
    <w:rPr>
      <w:rFonts w:ascii="Symbol" w:hAnsi="Symbol"/>
    </w:rPr>
  </w:style>
  <w:style w:type="character" w:customStyle="1" w:styleId="WW8Num145z0">
    <w:name w:val="WW8Num145z0"/>
    <w:uiPriority w:val="99"/>
    <w:qFormat/>
    <w:rsid w:val="00455444"/>
    <w:rPr>
      <w:rFonts w:ascii="Symbol" w:hAnsi="Symbol"/>
    </w:rPr>
  </w:style>
  <w:style w:type="character" w:customStyle="1" w:styleId="WW8Num146z0">
    <w:name w:val="WW8Num146z0"/>
    <w:uiPriority w:val="99"/>
    <w:qFormat/>
    <w:rsid w:val="00455444"/>
    <w:rPr>
      <w:rFonts w:ascii="Symbol" w:hAnsi="Symbol"/>
    </w:rPr>
  </w:style>
  <w:style w:type="character" w:customStyle="1" w:styleId="WW8Num147z0">
    <w:name w:val="WW8Num147z0"/>
    <w:uiPriority w:val="99"/>
    <w:qFormat/>
    <w:rsid w:val="00455444"/>
    <w:rPr>
      <w:rFonts w:ascii="Wingdings" w:hAnsi="Wingdings"/>
    </w:rPr>
  </w:style>
  <w:style w:type="character" w:customStyle="1" w:styleId="WW8Num147z1">
    <w:name w:val="WW8Num147z1"/>
    <w:uiPriority w:val="99"/>
    <w:qFormat/>
    <w:rsid w:val="00455444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455444"/>
    <w:rPr>
      <w:rFonts w:ascii="Symbol" w:hAnsi="Symbol"/>
    </w:rPr>
  </w:style>
  <w:style w:type="character" w:customStyle="1" w:styleId="WW8Num150z0">
    <w:name w:val="WW8Num150z0"/>
    <w:uiPriority w:val="99"/>
    <w:qFormat/>
    <w:rsid w:val="00455444"/>
    <w:rPr>
      <w:rFonts w:ascii="Symbol" w:hAnsi="Symbol"/>
    </w:rPr>
  </w:style>
  <w:style w:type="character" w:customStyle="1" w:styleId="WW8Num157z0">
    <w:name w:val="WW8Num157z0"/>
    <w:uiPriority w:val="99"/>
    <w:qFormat/>
    <w:rsid w:val="00455444"/>
    <w:rPr>
      <w:rFonts w:ascii="Symbol" w:hAnsi="Symbol"/>
    </w:rPr>
  </w:style>
  <w:style w:type="character" w:customStyle="1" w:styleId="WW8Num159z0">
    <w:name w:val="WW8Num159z0"/>
    <w:uiPriority w:val="99"/>
    <w:qFormat/>
    <w:rsid w:val="00455444"/>
    <w:rPr>
      <w:rFonts w:ascii="Symbol" w:hAnsi="Symbol"/>
    </w:rPr>
  </w:style>
  <w:style w:type="character" w:customStyle="1" w:styleId="WW8Num160z0">
    <w:name w:val="WW8Num160z0"/>
    <w:uiPriority w:val="99"/>
    <w:qFormat/>
    <w:rsid w:val="00455444"/>
    <w:rPr>
      <w:rFonts w:ascii="Symbol" w:hAnsi="Symbol"/>
    </w:rPr>
  </w:style>
  <w:style w:type="character" w:customStyle="1" w:styleId="WW8Num162z0">
    <w:name w:val="WW8Num162z0"/>
    <w:uiPriority w:val="99"/>
    <w:qFormat/>
    <w:rsid w:val="00455444"/>
    <w:rPr>
      <w:rFonts w:ascii="Symbol" w:hAnsi="Symbol"/>
    </w:rPr>
  </w:style>
  <w:style w:type="character" w:customStyle="1" w:styleId="WW8Num163z0">
    <w:name w:val="WW8Num163z0"/>
    <w:uiPriority w:val="99"/>
    <w:qFormat/>
    <w:rsid w:val="00455444"/>
    <w:rPr>
      <w:rFonts w:ascii="Symbol" w:hAnsi="Symbol"/>
    </w:rPr>
  </w:style>
  <w:style w:type="character" w:customStyle="1" w:styleId="WW8Num164z0">
    <w:name w:val="WW8Num164z0"/>
    <w:uiPriority w:val="99"/>
    <w:qFormat/>
    <w:rsid w:val="00455444"/>
    <w:rPr>
      <w:rFonts w:ascii="Wingdings" w:hAnsi="Wingdings"/>
    </w:rPr>
  </w:style>
  <w:style w:type="character" w:customStyle="1" w:styleId="WW8Num164z1">
    <w:name w:val="WW8Num164z1"/>
    <w:uiPriority w:val="99"/>
    <w:qFormat/>
    <w:rsid w:val="00455444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455444"/>
    <w:rPr>
      <w:rFonts w:ascii="Symbol" w:hAnsi="Symbol"/>
    </w:rPr>
  </w:style>
  <w:style w:type="character" w:customStyle="1" w:styleId="WW8Num168z0">
    <w:name w:val="WW8Num168z0"/>
    <w:uiPriority w:val="99"/>
    <w:qFormat/>
    <w:rsid w:val="00455444"/>
    <w:rPr>
      <w:rFonts w:ascii="Symbol" w:hAnsi="Symbol"/>
    </w:rPr>
  </w:style>
  <w:style w:type="character" w:customStyle="1" w:styleId="WW8Num169z0">
    <w:name w:val="WW8Num169z0"/>
    <w:uiPriority w:val="99"/>
    <w:qFormat/>
    <w:rsid w:val="00455444"/>
    <w:rPr>
      <w:rFonts w:ascii="Symbol" w:hAnsi="Symbol"/>
    </w:rPr>
  </w:style>
  <w:style w:type="character" w:customStyle="1" w:styleId="WW8Num170z0">
    <w:name w:val="WW8Num170z0"/>
    <w:uiPriority w:val="99"/>
    <w:qFormat/>
    <w:rsid w:val="00455444"/>
    <w:rPr>
      <w:rFonts w:ascii="Symbol" w:hAnsi="Symbol"/>
    </w:rPr>
  </w:style>
  <w:style w:type="character" w:customStyle="1" w:styleId="WW8Num174z0">
    <w:name w:val="WW8Num174z0"/>
    <w:uiPriority w:val="99"/>
    <w:qFormat/>
    <w:rsid w:val="00455444"/>
    <w:rPr>
      <w:rFonts w:ascii="Symbol" w:hAnsi="Symbol"/>
    </w:rPr>
  </w:style>
  <w:style w:type="character" w:customStyle="1" w:styleId="WW8Num177z0">
    <w:name w:val="WW8Num177z0"/>
    <w:uiPriority w:val="99"/>
    <w:qFormat/>
    <w:rsid w:val="00455444"/>
    <w:rPr>
      <w:rFonts w:ascii="Symbol" w:hAnsi="Symbol"/>
    </w:rPr>
  </w:style>
  <w:style w:type="character" w:customStyle="1" w:styleId="WW8Num178z0">
    <w:name w:val="WW8Num178z0"/>
    <w:uiPriority w:val="99"/>
    <w:qFormat/>
    <w:rsid w:val="00455444"/>
    <w:rPr>
      <w:rFonts w:ascii="Symbol" w:hAnsi="Symbol"/>
    </w:rPr>
  </w:style>
  <w:style w:type="character" w:customStyle="1" w:styleId="WW8Num182z0">
    <w:name w:val="WW8Num182z0"/>
    <w:uiPriority w:val="99"/>
    <w:qFormat/>
    <w:rsid w:val="00455444"/>
    <w:rPr>
      <w:rFonts w:ascii="Symbol" w:hAnsi="Symbol"/>
    </w:rPr>
  </w:style>
  <w:style w:type="character" w:customStyle="1" w:styleId="WW8Num37z0">
    <w:name w:val="WW8Num37z0"/>
    <w:uiPriority w:val="99"/>
    <w:qFormat/>
    <w:rsid w:val="00455444"/>
    <w:rPr>
      <w:rFonts w:ascii="Wingdings" w:hAnsi="Wingdings"/>
    </w:rPr>
  </w:style>
  <w:style w:type="character" w:customStyle="1" w:styleId="WW8Num38z0">
    <w:name w:val="WW8Num38z0"/>
    <w:uiPriority w:val="99"/>
    <w:qFormat/>
    <w:rsid w:val="00455444"/>
    <w:rPr>
      <w:rFonts w:ascii="Wingdings" w:hAnsi="Wingdings"/>
    </w:rPr>
  </w:style>
  <w:style w:type="character" w:customStyle="1" w:styleId="WW8Num40z0">
    <w:name w:val="WW8Num40z0"/>
    <w:uiPriority w:val="99"/>
    <w:qFormat/>
    <w:rsid w:val="00455444"/>
    <w:rPr>
      <w:rFonts w:ascii="Wingdings" w:hAnsi="Wingdings"/>
    </w:rPr>
  </w:style>
  <w:style w:type="character" w:customStyle="1" w:styleId="WW8Num41z0">
    <w:name w:val="WW8Num41z0"/>
    <w:uiPriority w:val="99"/>
    <w:qFormat/>
    <w:rsid w:val="00455444"/>
    <w:rPr>
      <w:rFonts w:ascii="Wingdings" w:hAnsi="Wingdings"/>
    </w:rPr>
  </w:style>
  <w:style w:type="character" w:customStyle="1" w:styleId="WW8Num43z0">
    <w:name w:val="WW8Num43z0"/>
    <w:uiPriority w:val="99"/>
    <w:qFormat/>
    <w:rsid w:val="00455444"/>
    <w:rPr>
      <w:rFonts w:ascii="Wingdings" w:hAnsi="Wingdings"/>
    </w:rPr>
  </w:style>
  <w:style w:type="character" w:customStyle="1" w:styleId="WW8Num20z1">
    <w:name w:val="WW8Num20z1"/>
    <w:uiPriority w:val="99"/>
    <w:qFormat/>
    <w:rsid w:val="00455444"/>
    <w:rPr>
      <w:rFonts w:ascii="Courier New" w:hAnsi="Courier New"/>
    </w:rPr>
  </w:style>
  <w:style w:type="character" w:customStyle="1" w:styleId="WW8Num20z3">
    <w:name w:val="WW8Num20z3"/>
    <w:uiPriority w:val="99"/>
    <w:qFormat/>
    <w:rsid w:val="00455444"/>
    <w:rPr>
      <w:rFonts w:ascii="Symbol" w:hAnsi="Symbol"/>
    </w:rPr>
  </w:style>
  <w:style w:type="character" w:customStyle="1" w:styleId="WW8Num26z3">
    <w:name w:val="WW8Num26z3"/>
    <w:uiPriority w:val="99"/>
    <w:qFormat/>
    <w:rsid w:val="00455444"/>
    <w:rPr>
      <w:rFonts w:ascii="Symbol" w:hAnsi="Symbol"/>
    </w:rPr>
  </w:style>
  <w:style w:type="character" w:customStyle="1" w:styleId="WW8Num33z0">
    <w:name w:val="WW8Num33z0"/>
    <w:uiPriority w:val="99"/>
    <w:qFormat/>
    <w:rsid w:val="00455444"/>
    <w:rPr>
      <w:rFonts w:ascii="Wingdings" w:hAnsi="Wingdings"/>
    </w:rPr>
  </w:style>
  <w:style w:type="character" w:customStyle="1" w:styleId="WW8Num33z3">
    <w:name w:val="WW8Num33z3"/>
    <w:uiPriority w:val="99"/>
    <w:qFormat/>
    <w:rsid w:val="00455444"/>
    <w:rPr>
      <w:rFonts w:ascii="Symbol" w:hAnsi="Symbol"/>
    </w:rPr>
  </w:style>
  <w:style w:type="character" w:customStyle="1" w:styleId="WW8Num33z4">
    <w:name w:val="WW8Num33z4"/>
    <w:uiPriority w:val="99"/>
    <w:qFormat/>
    <w:rsid w:val="00455444"/>
    <w:rPr>
      <w:rFonts w:ascii="Courier New" w:hAnsi="Courier New"/>
    </w:rPr>
  </w:style>
  <w:style w:type="character" w:customStyle="1" w:styleId="WW8Num34z0">
    <w:name w:val="WW8Num34z0"/>
    <w:uiPriority w:val="99"/>
    <w:qFormat/>
    <w:rsid w:val="00455444"/>
    <w:rPr>
      <w:rFonts w:ascii="Wingdings" w:hAnsi="Wingdings"/>
    </w:rPr>
  </w:style>
  <w:style w:type="character" w:customStyle="1" w:styleId="WW8Num34z1">
    <w:name w:val="WW8Num34z1"/>
    <w:uiPriority w:val="99"/>
    <w:qFormat/>
    <w:rsid w:val="00455444"/>
    <w:rPr>
      <w:rFonts w:ascii="Courier New" w:hAnsi="Courier New"/>
    </w:rPr>
  </w:style>
  <w:style w:type="character" w:customStyle="1" w:styleId="WW8Num34z3">
    <w:name w:val="WW8Num34z3"/>
    <w:uiPriority w:val="99"/>
    <w:qFormat/>
    <w:rsid w:val="00455444"/>
    <w:rPr>
      <w:rFonts w:ascii="Symbol" w:hAnsi="Symbol"/>
    </w:rPr>
  </w:style>
  <w:style w:type="character" w:customStyle="1" w:styleId="WW8Num35z0">
    <w:name w:val="WW8Num35z0"/>
    <w:uiPriority w:val="99"/>
    <w:qFormat/>
    <w:rsid w:val="00455444"/>
    <w:rPr>
      <w:rFonts w:ascii="Wingdings" w:hAnsi="Wingdings"/>
    </w:rPr>
  </w:style>
  <w:style w:type="character" w:customStyle="1" w:styleId="WW8Num35z1">
    <w:name w:val="WW8Num35z1"/>
    <w:uiPriority w:val="99"/>
    <w:qFormat/>
    <w:rsid w:val="00455444"/>
    <w:rPr>
      <w:rFonts w:ascii="Courier New" w:hAnsi="Courier New"/>
    </w:rPr>
  </w:style>
  <w:style w:type="character" w:customStyle="1" w:styleId="WW8Num35z3">
    <w:name w:val="WW8Num35z3"/>
    <w:uiPriority w:val="99"/>
    <w:qFormat/>
    <w:rsid w:val="00455444"/>
    <w:rPr>
      <w:rFonts w:ascii="Symbol" w:hAnsi="Symbol"/>
    </w:rPr>
  </w:style>
  <w:style w:type="character" w:customStyle="1" w:styleId="WW8Num36z1">
    <w:name w:val="WW8Num36z1"/>
    <w:uiPriority w:val="99"/>
    <w:qFormat/>
    <w:rsid w:val="00455444"/>
    <w:rPr>
      <w:rFonts w:ascii="Courier New" w:hAnsi="Courier New"/>
    </w:rPr>
  </w:style>
  <w:style w:type="character" w:customStyle="1" w:styleId="WW8Num36z3">
    <w:name w:val="WW8Num36z3"/>
    <w:uiPriority w:val="99"/>
    <w:qFormat/>
    <w:rsid w:val="00455444"/>
    <w:rPr>
      <w:rFonts w:ascii="Symbol" w:hAnsi="Symbol"/>
    </w:rPr>
  </w:style>
  <w:style w:type="character" w:customStyle="1" w:styleId="WW8Num37z1">
    <w:name w:val="WW8Num37z1"/>
    <w:uiPriority w:val="99"/>
    <w:qFormat/>
    <w:rsid w:val="00455444"/>
    <w:rPr>
      <w:rFonts w:ascii="Courier New" w:hAnsi="Courier New"/>
    </w:rPr>
  </w:style>
  <w:style w:type="character" w:customStyle="1" w:styleId="WW8Num37z3">
    <w:name w:val="WW8Num37z3"/>
    <w:uiPriority w:val="99"/>
    <w:qFormat/>
    <w:rsid w:val="00455444"/>
    <w:rPr>
      <w:rFonts w:ascii="Symbol" w:hAnsi="Symbol"/>
    </w:rPr>
  </w:style>
  <w:style w:type="character" w:customStyle="1" w:styleId="WW8Num39z1">
    <w:name w:val="WW8Num39z1"/>
    <w:uiPriority w:val="99"/>
    <w:qFormat/>
    <w:rsid w:val="00455444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455444"/>
    <w:rPr>
      <w:rFonts w:ascii="Symbol" w:hAnsi="Symbol"/>
    </w:rPr>
  </w:style>
  <w:style w:type="character" w:customStyle="1" w:styleId="WW8Num39z4">
    <w:name w:val="WW8Num39z4"/>
    <w:uiPriority w:val="99"/>
    <w:qFormat/>
    <w:rsid w:val="00455444"/>
    <w:rPr>
      <w:rFonts w:ascii="Courier New" w:hAnsi="Courier New"/>
    </w:rPr>
  </w:style>
  <w:style w:type="character" w:customStyle="1" w:styleId="WW8Num42z1">
    <w:name w:val="WW8Num42z1"/>
    <w:uiPriority w:val="99"/>
    <w:qFormat/>
    <w:rsid w:val="00455444"/>
    <w:rPr>
      <w:rFonts w:ascii="Courier New" w:hAnsi="Courier New"/>
    </w:rPr>
  </w:style>
  <w:style w:type="character" w:customStyle="1" w:styleId="WW8Num42z3">
    <w:name w:val="WW8Num42z3"/>
    <w:uiPriority w:val="99"/>
    <w:qFormat/>
    <w:rsid w:val="00455444"/>
    <w:rPr>
      <w:rFonts w:ascii="Symbol" w:hAnsi="Symbol"/>
    </w:rPr>
  </w:style>
  <w:style w:type="character" w:customStyle="1" w:styleId="WW8Num45z0">
    <w:name w:val="WW8Num45z0"/>
    <w:uiPriority w:val="99"/>
    <w:qFormat/>
    <w:rsid w:val="00455444"/>
    <w:rPr>
      <w:rFonts w:ascii="Wingdings" w:hAnsi="Wingdings"/>
    </w:rPr>
  </w:style>
  <w:style w:type="character" w:customStyle="1" w:styleId="WW8Num45z1">
    <w:name w:val="WW8Num45z1"/>
    <w:uiPriority w:val="99"/>
    <w:qFormat/>
    <w:rsid w:val="00455444"/>
    <w:rPr>
      <w:rFonts w:ascii="Courier New" w:hAnsi="Courier New"/>
    </w:rPr>
  </w:style>
  <w:style w:type="character" w:customStyle="1" w:styleId="WW8Num45z3">
    <w:name w:val="WW8Num45z3"/>
    <w:uiPriority w:val="99"/>
    <w:qFormat/>
    <w:rsid w:val="00455444"/>
    <w:rPr>
      <w:rFonts w:ascii="Symbol" w:hAnsi="Symbol"/>
    </w:rPr>
  </w:style>
  <w:style w:type="character" w:customStyle="1" w:styleId="WW8Num46z0">
    <w:name w:val="WW8Num46z0"/>
    <w:uiPriority w:val="99"/>
    <w:qFormat/>
    <w:rsid w:val="00455444"/>
    <w:rPr>
      <w:rFonts w:ascii="Wingdings" w:hAnsi="Wingdings"/>
    </w:rPr>
  </w:style>
  <w:style w:type="character" w:customStyle="1" w:styleId="WW8Num46z1">
    <w:name w:val="WW8Num46z1"/>
    <w:uiPriority w:val="99"/>
    <w:qFormat/>
    <w:rsid w:val="00455444"/>
    <w:rPr>
      <w:rFonts w:ascii="Courier New" w:hAnsi="Courier New"/>
    </w:rPr>
  </w:style>
  <w:style w:type="character" w:customStyle="1" w:styleId="WW8Num46z3">
    <w:name w:val="WW8Num46z3"/>
    <w:uiPriority w:val="99"/>
    <w:qFormat/>
    <w:rsid w:val="00455444"/>
    <w:rPr>
      <w:rFonts w:ascii="Symbol" w:hAnsi="Symbol"/>
    </w:rPr>
  </w:style>
  <w:style w:type="character" w:customStyle="1" w:styleId="WW8Num48z0">
    <w:name w:val="WW8Num48z0"/>
    <w:uiPriority w:val="99"/>
    <w:qFormat/>
    <w:rsid w:val="00455444"/>
    <w:rPr>
      <w:rFonts w:ascii="Wingdings" w:hAnsi="Wingdings"/>
    </w:rPr>
  </w:style>
  <w:style w:type="character" w:customStyle="1" w:styleId="WW8Num48z1">
    <w:name w:val="WW8Num48z1"/>
    <w:uiPriority w:val="99"/>
    <w:qFormat/>
    <w:rsid w:val="00455444"/>
    <w:rPr>
      <w:rFonts w:ascii="Courier New" w:hAnsi="Courier New"/>
    </w:rPr>
  </w:style>
  <w:style w:type="character" w:customStyle="1" w:styleId="WW8Num48z3">
    <w:name w:val="WW8Num48z3"/>
    <w:uiPriority w:val="99"/>
    <w:qFormat/>
    <w:rsid w:val="00455444"/>
    <w:rPr>
      <w:rFonts w:ascii="Symbol" w:hAnsi="Symbol"/>
    </w:rPr>
  </w:style>
  <w:style w:type="character" w:customStyle="1" w:styleId="WW8Num49z0">
    <w:name w:val="WW8Num49z0"/>
    <w:uiPriority w:val="99"/>
    <w:qFormat/>
    <w:rsid w:val="00455444"/>
    <w:rPr>
      <w:rFonts w:ascii="Wingdings" w:hAnsi="Wingdings"/>
    </w:rPr>
  </w:style>
  <w:style w:type="character" w:customStyle="1" w:styleId="WW8Num49z1">
    <w:name w:val="WW8Num49z1"/>
    <w:uiPriority w:val="99"/>
    <w:qFormat/>
    <w:rsid w:val="00455444"/>
    <w:rPr>
      <w:rFonts w:ascii="Courier New" w:hAnsi="Courier New"/>
    </w:rPr>
  </w:style>
  <w:style w:type="character" w:customStyle="1" w:styleId="WW8Num49z3">
    <w:name w:val="WW8Num49z3"/>
    <w:uiPriority w:val="99"/>
    <w:qFormat/>
    <w:rsid w:val="00455444"/>
    <w:rPr>
      <w:rFonts w:ascii="Symbol" w:hAnsi="Symbol"/>
    </w:rPr>
  </w:style>
  <w:style w:type="character" w:customStyle="1" w:styleId="WW8Num50z1">
    <w:name w:val="WW8Num50z1"/>
    <w:uiPriority w:val="99"/>
    <w:qFormat/>
    <w:rsid w:val="00455444"/>
    <w:rPr>
      <w:rFonts w:ascii="Courier New" w:hAnsi="Courier New"/>
    </w:rPr>
  </w:style>
  <w:style w:type="character" w:customStyle="1" w:styleId="WW8Num50z3">
    <w:name w:val="WW8Num50z3"/>
    <w:uiPriority w:val="99"/>
    <w:qFormat/>
    <w:rsid w:val="00455444"/>
    <w:rPr>
      <w:rFonts w:ascii="Symbol" w:hAnsi="Symbol"/>
    </w:rPr>
  </w:style>
  <w:style w:type="character" w:customStyle="1" w:styleId="WW8Num51z1">
    <w:name w:val="WW8Num51z1"/>
    <w:uiPriority w:val="99"/>
    <w:qFormat/>
    <w:rsid w:val="00455444"/>
    <w:rPr>
      <w:rFonts w:ascii="Courier New" w:hAnsi="Courier New"/>
    </w:rPr>
  </w:style>
  <w:style w:type="character" w:customStyle="1" w:styleId="WW8Num51z3">
    <w:name w:val="WW8Num51z3"/>
    <w:uiPriority w:val="99"/>
    <w:qFormat/>
    <w:rsid w:val="00455444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455444"/>
  </w:style>
  <w:style w:type="character" w:customStyle="1" w:styleId="FontStyle1600">
    <w:name w:val="Font Style160"/>
    <w:uiPriority w:val="99"/>
    <w:qFormat/>
    <w:rsid w:val="00455444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455444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455444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455444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45544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455444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455444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455444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455444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455444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455444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455444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455444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455444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455444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455444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455444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455444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455444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455444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455444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455444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455444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455444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455444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455444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455444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455444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455444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455444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455444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455444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455444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455444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455444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455444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455444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455444"/>
    <w:rPr>
      <w:rFonts w:cs="Times New Roman"/>
    </w:rPr>
  </w:style>
  <w:style w:type="character" w:customStyle="1" w:styleId="c8">
    <w:name w:val="c8"/>
    <w:basedOn w:val="a3"/>
    <w:uiPriority w:val="99"/>
    <w:qFormat/>
    <w:rsid w:val="00455444"/>
    <w:rPr>
      <w:rFonts w:cs="Times New Roman"/>
    </w:rPr>
  </w:style>
  <w:style w:type="character" w:customStyle="1" w:styleId="FontStyle805">
    <w:name w:val="Font Style805"/>
    <w:uiPriority w:val="99"/>
    <w:qFormat/>
    <w:rsid w:val="00455444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455444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455444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455444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455444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455444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455444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455444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455444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455444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455444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45544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455444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455444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455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45544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455444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45544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4554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455444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455444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455444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45544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455444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455444"/>
  </w:style>
  <w:style w:type="character" w:customStyle="1" w:styleId="11ff6">
    <w:name w:val="Слабое выделение11"/>
    <w:uiPriority w:val="99"/>
    <w:qFormat/>
    <w:rsid w:val="00455444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455444"/>
    <w:rPr>
      <w:b/>
    </w:rPr>
  </w:style>
  <w:style w:type="character" w:customStyle="1" w:styleId="mathjax1">
    <w:name w:val="mathjax1"/>
    <w:uiPriority w:val="99"/>
    <w:qFormat/>
    <w:rsid w:val="00455444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455444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455444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455444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455444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455444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455444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455444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455444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455444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455444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455444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455444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455444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455444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455444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455444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455444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455444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455444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455444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455444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455444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455444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455444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455444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455444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455444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455444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455444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455444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455444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455444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455444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455444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455444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455444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455444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455444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455444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455444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455444"/>
    <w:rPr>
      <w:rFonts w:cs="Times New Roman"/>
    </w:rPr>
  </w:style>
  <w:style w:type="character" w:customStyle="1" w:styleId="WW8Num24z4">
    <w:name w:val="WW8Num24z4"/>
    <w:uiPriority w:val="99"/>
    <w:rsid w:val="00455444"/>
  </w:style>
  <w:style w:type="character" w:customStyle="1" w:styleId="WW8Num24z5">
    <w:name w:val="WW8Num24z5"/>
    <w:uiPriority w:val="99"/>
    <w:rsid w:val="00455444"/>
  </w:style>
  <w:style w:type="character" w:customStyle="1" w:styleId="WW8Num24z6">
    <w:name w:val="WW8Num24z6"/>
    <w:uiPriority w:val="99"/>
    <w:rsid w:val="00455444"/>
  </w:style>
  <w:style w:type="character" w:customStyle="1" w:styleId="WW8Num24z7">
    <w:name w:val="WW8Num24z7"/>
    <w:uiPriority w:val="99"/>
    <w:rsid w:val="00455444"/>
  </w:style>
  <w:style w:type="character" w:customStyle="1" w:styleId="WW8Num24z8">
    <w:name w:val="WW8Num24z8"/>
    <w:uiPriority w:val="99"/>
    <w:rsid w:val="00455444"/>
  </w:style>
  <w:style w:type="character" w:customStyle="1" w:styleId="WW8Num25z4">
    <w:name w:val="WW8Num25z4"/>
    <w:uiPriority w:val="99"/>
    <w:rsid w:val="00455444"/>
  </w:style>
  <w:style w:type="character" w:customStyle="1" w:styleId="WW8Num25z5">
    <w:name w:val="WW8Num25z5"/>
    <w:uiPriority w:val="99"/>
    <w:rsid w:val="00455444"/>
  </w:style>
  <w:style w:type="character" w:customStyle="1" w:styleId="WW8Num25z6">
    <w:name w:val="WW8Num25z6"/>
    <w:uiPriority w:val="99"/>
    <w:rsid w:val="00455444"/>
  </w:style>
  <w:style w:type="character" w:customStyle="1" w:styleId="WW8Num25z7">
    <w:name w:val="WW8Num25z7"/>
    <w:uiPriority w:val="99"/>
    <w:rsid w:val="00455444"/>
  </w:style>
  <w:style w:type="character" w:customStyle="1" w:styleId="WW8Num25z8">
    <w:name w:val="WW8Num25z8"/>
    <w:uiPriority w:val="99"/>
    <w:rsid w:val="00455444"/>
  </w:style>
  <w:style w:type="character" w:customStyle="1" w:styleId="WW8Num30z2">
    <w:name w:val="WW8Num30z2"/>
    <w:uiPriority w:val="99"/>
    <w:rsid w:val="00455444"/>
  </w:style>
  <w:style w:type="character" w:customStyle="1" w:styleId="WW8Num30z4">
    <w:name w:val="WW8Num30z4"/>
    <w:uiPriority w:val="99"/>
    <w:rsid w:val="00455444"/>
  </w:style>
  <w:style w:type="character" w:customStyle="1" w:styleId="WW8Num30z5">
    <w:name w:val="WW8Num30z5"/>
    <w:uiPriority w:val="99"/>
    <w:rsid w:val="00455444"/>
  </w:style>
  <w:style w:type="character" w:customStyle="1" w:styleId="WW8Num30z6">
    <w:name w:val="WW8Num30z6"/>
    <w:uiPriority w:val="99"/>
    <w:rsid w:val="00455444"/>
  </w:style>
  <w:style w:type="character" w:customStyle="1" w:styleId="WW8Num30z7">
    <w:name w:val="WW8Num30z7"/>
    <w:uiPriority w:val="99"/>
    <w:rsid w:val="00455444"/>
  </w:style>
  <w:style w:type="character" w:customStyle="1" w:styleId="WW8Num30z8">
    <w:name w:val="WW8Num30z8"/>
    <w:uiPriority w:val="99"/>
    <w:rsid w:val="00455444"/>
  </w:style>
  <w:style w:type="character" w:customStyle="1" w:styleId="WW8Num32z4">
    <w:name w:val="WW8Num32z4"/>
    <w:uiPriority w:val="99"/>
    <w:rsid w:val="00455444"/>
  </w:style>
  <w:style w:type="character" w:customStyle="1" w:styleId="WW8Num32z5">
    <w:name w:val="WW8Num32z5"/>
    <w:uiPriority w:val="99"/>
    <w:rsid w:val="00455444"/>
  </w:style>
  <w:style w:type="character" w:customStyle="1" w:styleId="WW8Num32z6">
    <w:name w:val="WW8Num32z6"/>
    <w:uiPriority w:val="99"/>
    <w:rsid w:val="00455444"/>
  </w:style>
  <w:style w:type="character" w:customStyle="1" w:styleId="WW8Num32z7">
    <w:name w:val="WW8Num32z7"/>
    <w:uiPriority w:val="99"/>
    <w:rsid w:val="00455444"/>
  </w:style>
  <w:style w:type="character" w:customStyle="1" w:styleId="WW8Num32z8">
    <w:name w:val="WW8Num32z8"/>
    <w:uiPriority w:val="99"/>
    <w:rsid w:val="00455444"/>
  </w:style>
  <w:style w:type="character" w:customStyle="1" w:styleId="WW8Num33z1">
    <w:name w:val="WW8Num33z1"/>
    <w:uiPriority w:val="99"/>
    <w:rsid w:val="00455444"/>
  </w:style>
  <w:style w:type="character" w:customStyle="1" w:styleId="WW8Num33z2">
    <w:name w:val="WW8Num33z2"/>
    <w:uiPriority w:val="99"/>
    <w:rsid w:val="00455444"/>
  </w:style>
  <w:style w:type="character" w:customStyle="1" w:styleId="WW8Num33z5">
    <w:name w:val="WW8Num33z5"/>
    <w:uiPriority w:val="99"/>
    <w:rsid w:val="00455444"/>
  </w:style>
  <w:style w:type="character" w:customStyle="1" w:styleId="WW8Num33z6">
    <w:name w:val="WW8Num33z6"/>
    <w:uiPriority w:val="99"/>
    <w:rsid w:val="00455444"/>
  </w:style>
  <w:style w:type="character" w:customStyle="1" w:styleId="WW8Num33z7">
    <w:name w:val="WW8Num33z7"/>
    <w:uiPriority w:val="99"/>
    <w:rsid w:val="00455444"/>
  </w:style>
  <w:style w:type="character" w:customStyle="1" w:styleId="WW8Num33z8">
    <w:name w:val="WW8Num33z8"/>
    <w:uiPriority w:val="99"/>
    <w:rsid w:val="00455444"/>
  </w:style>
  <w:style w:type="character" w:customStyle="1" w:styleId="WW8Num35z2">
    <w:name w:val="WW8Num35z2"/>
    <w:uiPriority w:val="99"/>
    <w:rsid w:val="00455444"/>
  </w:style>
  <w:style w:type="character" w:customStyle="1" w:styleId="WW8Num35z4">
    <w:name w:val="WW8Num35z4"/>
    <w:uiPriority w:val="99"/>
    <w:rsid w:val="00455444"/>
  </w:style>
  <w:style w:type="character" w:customStyle="1" w:styleId="WW8Num35z5">
    <w:name w:val="WW8Num35z5"/>
    <w:uiPriority w:val="99"/>
    <w:rsid w:val="00455444"/>
  </w:style>
  <w:style w:type="character" w:customStyle="1" w:styleId="WW8Num35z6">
    <w:name w:val="WW8Num35z6"/>
    <w:uiPriority w:val="99"/>
    <w:rsid w:val="00455444"/>
  </w:style>
  <w:style w:type="character" w:customStyle="1" w:styleId="WW8Num35z7">
    <w:name w:val="WW8Num35z7"/>
    <w:uiPriority w:val="99"/>
    <w:rsid w:val="00455444"/>
  </w:style>
  <w:style w:type="character" w:customStyle="1" w:styleId="WW8Num35z8">
    <w:name w:val="WW8Num35z8"/>
    <w:uiPriority w:val="99"/>
    <w:rsid w:val="00455444"/>
  </w:style>
  <w:style w:type="character" w:customStyle="1" w:styleId="WW8Num37z2">
    <w:name w:val="WW8Num37z2"/>
    <w:uiPriority w:val="99"/>
    <w:rsid w:val="00455444"/>
  </w:style>
  <w:style w:type="character" w:customStyle="1" w:styleId="WW8Num37z4">
    <w:name w:val="WW8Num37z4"/>
    <w:uiPriority w:val="99"/>
    <w:rsid w:val="00455444"/>
  </w:style>
  <w:style w:type="character" w:customStyle="1" w:styleId="WW8Num37z5">
    <w:name w:val="WW8Num37z5"/>
    <w:uiPriority w:val="99"/>
    <w:qFormat/>
    <w:rsid w:val="00455444"/>
  </w:style>
  <w:style w:type="character" w:customStyle="1" w:styleId="WW8Num37z6">
    <w:name w:val="WW8Num37z6"/>
    <w:uiPriority w:val="99"/>
    <w:rsid w:val="00455444"/>
  </w:style>
  <w:style w:type="character" w:customStyle="1" w:styleId="WW8Num37z7">
    <w:name w:val="WW8Num37z7"/>
    <w:uiPriority w:val="99"/>
    <w:rsid w:val="00455444"/>
  </w:style>
  <w:style w:type="character" w:customStyle="1" w:styleId="WW8Num37z8">
    <w:name w:val="WW8Num37z8"/>
    <w:uiPriority w:val="99"/>
    <w:rsid w:val="00455444"/>
  </w:style>
  <w:style w:type="character" w:customStyle="1" w:styleId="WW8Num38z1">
    <w:name w:val="WW8Num38z1"/>
    <w:uiPriority w:val="99"/>
    <w:rsid w:val="00455444"/>
  </w:style>
  <w:style w:type="character" w:customStyle="1" w:styleId="WW8Num38z2">
    <w:name w:val="WW8Num38z2"/>
    <w:uiPriority w:val="99"/>
    <w:rsid w:val="00455444"/>
  </w:style>
  <w:style w:type="character" w:customStyle="1" w:styleId="WW8Num38z3">
    <w:name w:val="WW8Num38z3"/>
    <w:uiPriority w:val="99"/>
    <w:rsid w:val="00455444"/>
  </w:style>
  <w:style w:type="character" w:customStyle="1" w:styleId="WW8Num38z4">
    <w:name w:val="WW8Num38z4"/>
    <w:uiPriority w:val="99"/>
    <w:rsid w:val="00455444"/>
  </w:style>
  <w:style w:type="character" w:customStyle="1" w:styleId="WW8Num38z5">
    <w:name w:val="WW8Num38z5"/>
    <w:uiPriority w:val="99"/>
    <w:rsid w:val="00455444"/>
  </w:style>
  <w:style w:type="character" w:customStyle="1" w:styleId="WW8Num38z6">
    <w:name w:val="WW8Num38z6"/>
    <w:uiPriority w:val="99"/>
    <w:rsid w:val="00455444"/>
  </w:style>
  <w:style w:type="character" w:customStyle="1" w:styleId="WW8Num38z7">
    <w:name w:val="WW8Num38z7"/>
    <w:uiPriority w:val="99"/>
    <w:rsid w:val="00455444"/>
  </w:style>
  <w:style w:type="character" w:customStyle="1" w:styleId="WW8Num38z8">
    <w:name w:val="WW8Num38z8"/>
    <w:uiPriority w:val="99"/>
    <w:rsid w:val="00455444"/>
  </w:style>
  <w:style w:type="character" w:customStyle="1" w:styleId="WW8Num40z1">
    <w:name w:val="WW8Num40z1"/>
    <w:uiPriority w:val="99"/>
    <w:rsid w:val="00455444"/>
    <w:rPr>
      <w:rFonts w:ascii="Courier New" w:hAnsi="Courier New"/>
    </w:rPr>
  </w:style>
  <w:style w:type="character" w:customStyle="1" w:styleId="WW8Num40z2">
    <w:name w:val="WW8Num40z2"/>
    <w:uiPriority w:val="99"/>
    <w:rsid w:val="00455444"/>
    <w:rPr>
      <w:rFonts w:ascii="Wingdings" w:hAnsi="Wingdings"/>
    </w:rPr>
  </w:style>
  <w:style w:type="character" w:customStyle="1" w:styleId="WW8Num41z1">
    <w:name w:val="WW8Num41z1"/>
    <w:uiPriority w:val="99"/>
    <w:rsid w:val="00455444"/>
  </w:style>
  <w:style w:type="character" w:customStyle="1" w:styleId="WW8Num41z2">
    <w:name w:val="WW8Num41z2"/>
    <w:uiPriority w:val="99"/>
    <w:rsid w:val="00455444"/>
  </w:style>
  <w:style w:type="character" w:customStyle="1" w:styleId="WW8Num41z3">
    <w:name w:val="WW8Num41z3"/>
    <w:uiPriority w:val="99"/>
    <w:rsid w:val="00455444"/>
  </w:style>
  <w:style w:type="character" w:customStyle="1" w:styleId="WW8Num41z4">
    <w:name w:val="WW8Num41z4"/>
    <w:uiPriority w:val="99"/>
    <w:rsid w:val="00455444"/>
  </w:style>
  <w:style w:type="character" w:customStyle="1" w:styleId="WW8Num41z5">
    <w:name w:val="WW8Num41z5"/>
    <w:uiPriority w:val="99"/>
    <w:rsid w:val="00455444"/>
  </w:style>
  <w:style w:type="character" w:customStyle="1" w:styleId="WW8Num41z6">
    <w:name w:val="WW8Num41z6"/>
    <w:uiPriority w:val="99"/>
    <w:rsid w:val="00455444"/>
  </w:style>
  <w:style w:type="character" w:customStyle="1" w:styleId="WW8Num41z7">
    <w:name w:val="WW8Num41z7"/>
    <w:uiPriority w:val="99"/>
    <w:rsid w:val="00455444"/>
  </w:style>
  <w:style w:type="character" w:customStyle="1" w:styleId="WW8Num41z8">
    <w:name w:val="WW8Num41z8"/>
    <w:uiPriority w:val="99"/>
    <w:rsid w:val="00455444"/>
  </w:style>
  <w:style w:type="character" w:customStyle="1" w:styleId="WW8Num43z1">
    <w:name w:val="WW8Num43z1"/>
    <w:uiPriority w:val="99"/>
    <w:rsid w:val="00455444"/>
  </w:style>
  <w:style w:type="character" w:customStyle="1" w:styleId="WW8Num43z2">
    <w:name w:val="WW8Num43z2"/>
    <w:uiPriority w:val="99"/>
    <w:rsid w:val="00455444"/>
  </w:style>
  <w:style w:type="character" w:customStyle="1" w:styleId="WW8Num43z3">
    <w:name w:val="WW8Num43z3"/>
    <w:uiPriority w:val="99"/>
    <w:rsid w:val="00455444"/>
  </w:style>
  <w:style w:type="character" w:customStyle="1" w:styleId="WW8Num43z4">
    <w:name w:val="WW8Num43z4"/>
    <w:uiPriority w:val="99"/>
    <w:rsid w:val="00455444"/>
  </w:style>
  <w:style w:type="character" w:customStyle="1" w:styleId="WW8Num43z5">
    <w:name w:val="WW8Num43z5"/>
    <w:uiPriority w:val="99"/>
    <w:rsid w:val="00455444"/>
  </w:style>
  <w:style w:type="character" w:customStyle="1" w:styleId="WW8Num43z6">
    <w:name w:val="WW8Num43z6"/>
    <w:uiPriority w:val="99"/>
    <w:rsid w:val="00455444"/>
  </w:style>
  <w:style w:type="character" w:customStyle="1" w:styleId="WW8Num43z7">
    <w:name w:val="WW8Num43z7"/>
    <w:uiPriority w:val="99"/>
    <w:rsid w:val="00455444"/>
  </w:style>
  <w:style w:type="character" w:customStyle="1" w:styleId="WW8Num43z8">
    <w:name w:val="WW8Num43z8"/>
    <w:uiPriority w:val="99"/>
    <w:rsid w:val="00455444"/>
  </w:style>
  <w:style w:type="character" w:customStyle="1" w:styleId="WW8Num44z2">
    <w:name w:val="WW8Num44z2"/>
    <w:uiPriority w:val="99"/>
    <w:rsid w:val="00455444"/>
    <w:rPr>
      <w:rFonts w:ascii="Wingdings" w:hAnsi="Wingdings"/>
    </w:rPr>
  </w:style>
  <w:style w:type="character" w:customStyle="1" w:styleId="WW8Num46z2">
    <w:name w:val="WW8Num46z2"/>
    <w:uiPriority w:val="99"/>
    <w:rsid w:val="00455444"/>
    <w:rPr>
      <w:rFonts w:ascii="Wingdings" w:hAnsi="Wingdings"/>
    </w:rPr>
  </w:style>
  <w:style w:type="character" w:customStyle="1" w:styleId="WW8Num47z2">
    <w:name w:val="WW8Num47z2"/>
    <w:uiPriority w:val="99"/>
    <w:rsid w:val="00455444"/>
    <w:rPr>
      <w:rFonts w:ascii="Wingdings" w:hAnsi="Wingdings"/>
    </w:rPr>
  </w:style>
  <w:style w:type="character" w:customStyle="1" w:styleId="WW8NumSt31z0">
    <w:name w:val="WW8NumSt31z0"/>
    <w:uiPriority w:val="99"/>
    <w:rsid w:val="00455444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455444"/>
    <w:rPr>
      <w:vertAlign w:val="superscript"/>
    </w:rPr>
  </w:style>
  <w:style w:type="character" w:customStyle="1" w:styleId="1fffffe">
    <w:name w:val="Знак примечания1"/>
    <w:uiPriority w:val="99"/>
    <w:rsid w:val="00455444"/>
    <w:rPr>
      <w:sz w:val="16"/>
    </w:rPr>
  </w:style>
  <w:style w:type="character" w:customStyle="1" w:styleId="EndnoteCharacters">
    <w:name w:val="Endnote Characters"/>
    <w:uiPriority w:val="99"/>
    <w:rsid w:val="00455444"/>
    <w:rPr>
      <w:vertAlign w:val="superscript"/>
    </w:rPr>
  </w:style>
  <w:style w:type="paragraph" w:customStyle="1" w:styleId="LO-Normal1">
    <w:name w:val="LO-Normal1"/>
    <w:uiPriority w:val="99"/>
    <w:qFormat/>
    <w:rsid w:val="00455444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455444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455444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455444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455444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455444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455444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455444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455444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455444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455444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455444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455444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455444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455444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45544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455444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4554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455444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455444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455444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455444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455444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455444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455444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455444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455444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455444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455444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455444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455444"/>
  </w:style>
  <w:style w:type="character" w:customStyle="1" w:styleId="ListLabel8">
    <w:name w:val="ListLabel 8"/>
    <w:uiPriority w:val="99"/>
    <w:qFormat/>
    <w:rsid w:val="00455444"/>
  </w:style>
  <w:style w:type="character" w:customStyle="1" w:styleId="ListLabel9">
    <w:name w:val="ListLabel 9"/>
    <w:uiPriority w:val="99"/>
    <w:qFormat/>
    <w:rsid w:val="00455444"/>
  </w:style>
  <w:style w:type="character" w:customStyle="1" w:styleId="ListLabel10">
    <w:name w:val="ListLabel 10"/>
    <w:uiPriority w:val="99"/>
    <w:qFormat/>
    <w:rsid w:val="00455444"/>
  </w:style>
  <w:style w:type="character" w:customStyle="1" w:styleId="ListLabel11">
    <w:name w:val="ListLabel 11"/>
    <w:uiPriority w:val="99"/>
    <w:qFormat/>
    <w:rsid w:val="00455444"/>
  </w:style>
  <w:style w:type="character" w:customStyle="1" w:styleId="ListLabel12">
    <w:name w:val="ListLabel 12"/>
    <w:uiPriority w:val="99"/>
    <w:qFormat/>
    <w:rsid w:val="00455444"/>
  </w:style>
  <w:style w:type="character" w:customStyle="1" w:styleId="ListLabel13">
    <w:name w:val="ListLabel 13"/>
    <w:uiPriority w:val="99"/>
    <w:qFormat/>
    <w:rsid w:val="00455444"/>
  </w:style>
  <w:style w:type="character" w:customStyle="1" w:styleId="ListLabel14">
    <w:name w:val="ListLabel 14"/>
    <w:uiPriority w:val="99"/>
    <w:qFormat/>
    <w:rsid w:val="00455444"/>
  </w:style>
  <w:style w:type="character" w:customStyle="1" w:styleId="ListLabel15">
    <w:name w:val="ListLabel 15"/>
    <w:uiPriority w:val="99"/>
    <w:qFormat/>
    <w:rsid w:val="00455444"/>
  </w:style>
  <w:style w:type="character" w:customStyle="1" w:styleId="ListLabel16">
    <w:name w:val="ListLabel 16"/>
    <w:uiPriority w:val="99"/>
    <w:qFormat/>
    <w:rsid w:val="00455444"/>
  </w:style>
  <w:style w:type="character" w:customStyle="1" w:styleId="ListLabel17">
    <w:name w:val="ListLabel 17"/>
    <w:uiPriority w:val="99"/>
    <w:qFormat/>
    <w:rsid w:val="00455444"/>
  </w:style>
  <w:style w:type="character" w:customStyle="1" w:styleId="ListLabel18">
    <w:name w:val="ListLabel 18"/>
    <w:uiPriority w:val="99"/>
    <w:qFormat/>
    <w:rsid w:val="00455444"/>
  </w:style>
  <w:style w:type="character" w:customStyle="1" w:styleId="ListLabel19">
    <w:name w:val="ListLabel 19"/>
    <w:uiPriority w:val="99"/>
    <w:qFormat/>
    <w:rsid w:val="00455444"/>
  </w:style>
  <w:style w:type="character" w:customStyle="1" w:styleId="ListLabel20">
    <w:name w:val="ListLabel 20"/>
    <w:uiPriority w:val="99"/>
    <w:qFormat/>
    <w:rsid w:val="00455444"/>
  </w:style>
  <w:style w:type="character" w:customStyle="1" w:styleId="ListLabel21">
    <w:name w:val="ListLabel 21"/>
    <w:uiPriority w:val="99"/>
    <w:qFormat/>
    <w:rsid w:val="00455444"/>
  </w:style>
  <w:style w:type="character" w:customStyle="1" w:styleId="ListLabel22">
    <w:name w:val="ListLabel 22"/>
    <w:uiPriority w:val="99"/>
    <w:qFormat/>
    <w:rsid w:val="00455444"/>
  </w:style>
  <w:style w:type="character" w:customStyle="1" w:styleId="ListLabel23">
    <w:name w:val="ListLabel 23"/>
    <w:uiPriority w:val="99"/>
    <w:qFormat/>
    <w:rsid w:val="00455444"/>
  </w:style>
  <w:style w:type="character" w:customStyle="1" w:styleId="ListLabel24">
    <w:name w:val="ListLabel 24"/>
    <w:uiPriority w:val="99"/>
    <w:qFormat/>
    <w:rsid w:val="00455444"/>
  </w:style>
  <w:style w:type="character" w:customStyle="1" w:styleId="ListLabel25">
    <w:name w:val="ListLabel 25"/>
    <w:uiPriority w:val="99"/>
    <w:qFormat/>
    <w:rsid w:val="00455444"/>
  </w:style>
  <w:style w:type="character" w:customStyle="1" w:styleId="ListLabel26">
    <w:name w:val="ListLabel 26"/>
    <w:uiPriority w:val="99"/>
    <w:qFormat/>
    <w:rsid w:val="00455444"/>
  </w:style>
  <w:style w:type="character" w:customStyle="1" w:styleId="ListLabel27">
    <w:name w:val="ListLabel 27"/>
    <w:uiPriority w:val="99"/>
    <w:qFormat/>
    <w:rsid w:val="00455444"/>
  </w:style>
  <w:style w:type="character" w:customStyle="1" w:styleId="ListLabel28">
    <w:name w:val="ListLabel 28"/>
    <w:uiPriority w:val="99"/>
    <w:qFormat/>
    <w:rsid w:val="00455444"/>
  </w:style>
  <w:style w:type="character" w:customStyle="1" w:styleId="ListLabel29">
    <w:name w:val="ListLabel 29"/>
    <w:uiPriority w:val="99"/>
    <w:qFormat/>
    <w:rsid w:val="00455444"/>
  </w:style>
  <w:style w:type="character" w:customStyle="1" w:styleId="ListLabel30">
    <w:name w:val="ListLabel 30"/>
    <w:uiPriority w:val="99"/>
    <w:qFormat/>
    <w:rsid w:val="00455444"/>
  </w:style>
  <w:style w:type="character" w:customStyle="1" w:styleId="ListLabel31">
    <w:name w:val="ListLabel 31"/>
    <w:uiPriority w:val="99"/>
    <w:qFormat/>
    <w:rsid w:val="00455444"/>
  </w:style>
  <w:style w:type="character" w:customStyle="1" w:styleId="ListLabel32">
    <w:name w:val="ListLabel 32"/>
    <w:uiPriority w:val="99"/>
    <w:qFormat/>
    <w:rsid w:val="00455444"/>
  </w:style>
  <w:style w:type="character" w:customStyle="1" w:styleId="ListLabel33">
    <w:name w:val="ListLabel 33"/>
    <w:uiPriority w:val="99"/>
    <w:qFormat/>
    <w:rsid w:val="00455444"/>
  </w:style>
  <w:style w:type="character" w:customStyle="1" w:styleId="ListLabel34">
    <w:name w:val="ListLabel 34"/>
    <w:uiPriority w:val="99"/>
    <w:qFormat/>
    <w:rsid w:val="00455444"/>
    <w:rPr>
      <w:color w:val="00000A"/>
    </w:rPr>
  </w:style>
  <w:style w:type="character" w:customStyle="1" w:styleId="ListLabel35">
    <w:name w:val="ListLabel 35"/>
    <w:uiPriority w:val="99"/>
    <w:qFormat/>
    <w:rsid w:val="00455444"/>
  </w:style>
  <w:style w:type="character" w:customStyle="1" w:styleId="ListLabel36">
    <w:name w:val="ListLabel 36"/>
    <w:uiPriority w:val="99"/>
    <w:qFormat/>
    <w:rsid w:val="00455444"/>
  </w:style>
  <w:style w:type="character" w:customStyle="1" w:styleId="ListLabel37">
    <w:name w:val="ListLabel 37"/>
    <w:uiPriority w:val="99"/>
    <w:qFormat/>
    <w:rsid w:val="00455444"/>
  </w:style>
  <w:style w:type="character" w:customStyle="1" w:styleId="ListLabel38">
    <w:name w:val="ListLabel 38"/>
    <w:uiPriority w:val="99"/>
    <w:qFormat/>
    <w:rsid w:val="00455444"/>
  </w:style>
  <w:style w:type="character" w:customStyle="1" w:styleId="ListLabel39">
    <w:name w:val="ListLabel 39"/>
    <w:uiPriority w:val="99"/>
    <w:qFormat/>
    <w:rsid w:val="00455444"/>
  </w:style>
  <w:style w:type="character" w:customStyle="1" w:styleId="ListLabel40">
    <w:name w:val="ListLabel 40"/>
    <w:uiPriority w:val="99"/>
    <w:qFormat/>
    <w:rsid w:val="00455444"/>
  </w:style>
  <w:style w:type="character" w:customStyle="1" w:styleId="ListLabel41">
    <w:name w:val="ListLabel 41"/>
    <w:uiPriority w:val="99"/>
    <w:qFormat/>
    <w:rsid w:val="00455444"/>
  </w:style>
  <w:style w:type="character" w:customStyle="1" w:styleId="ListLabel42">
    <w:name w:val="ListLabel 42"/>
    <w:uiPriority w:val="99"/>
    <w:qFormat/>
    <w:rsid w:val="00455444"/>
  </w:style>
  <w:style w:type="character" w:customStyle="1" w:styleId="ListLabel43">
    <w:name w:val="ListLabel 43"/>
    <w:uiPriority w:val="99"/>
    <w:qFormat/>
    <w:rsid w:val="00455444"/>
  </w:style>
  <w:style w:type="character" w:customStyle="1" w:styleId="ListLabel44">
    <w:name w:val="ListLabel 44"/>
    <w:uiPriority w:val="99"/>
    <w:qFormat/>
    <w:rsid w:val="00455444"/>
  </w:style>
  <w:style w:type="character" w:customStyle="1" w:styleId="ListLabel45">
    <w:name w:val="ListLabel 45"/>
    <w:uiPriority w:val="99"/>
    <w:qFormat/>
    <w:rsid w:val="00455444"/>
  </w:style>
  <w:style w:type="character" w:customStyle="1" w:styleId="ListLabel46">
    <w:name w:val="ListLabel 46"/>
    <w:uiPriority w:val="99"/>
    <w:qFormat/>
    <w:rsid w:val="00455444"/>
  </w:style>
  <w:style w:type="character" w:customStyle="1" w:styleId="ListLabel47">
    <w:name w:val="ListLabel 47"/>
    <w:uiPriority w:val="99"/>
    <w:qFormat/>
    <w:rsid w:val="00455444"/>
  </w:style>
  <w:style w:type="character" w:customStyle="1" w:styleId="ListLabel48">
    <w:name w:val="ListLabel 48"/>
    <w:uiPriority w:val="99"/>
    <w:qFormat/>
    <w:rsid w:val="00455444"/>
  </w:style>
  <w:style w:type="character" w:customStyle="1" w:styleId="ListLabel49">
    <w:name w:val="ListLabel 49"/>
    <w:uiPriority w:val="99"/>
    <w:qFormat/>
    <w:rsid w:val="00455444"/>
  </w:style>
  <w:style w:type="character" w:customStyle="1" w:styleId="ListLabel50">
    <w:name w:val="ListLabel 50"/>
    <w:uiPriority w:val="99"/>
    <w:qFormat/>
    <w:rsid w:val="00455444"/>
  </w:style>
  <w:style w:type="character" w:customStyle="1" w:styleId="ListLabel51">
    <w:name w:val="ListLabel 51"/>
    <w:uiPriority w:val="99"/>
    <w:qFormat/>
    <w:rsid w:val="00455444"/>
  </w:style>
  <w:style w:type="character" w:customStyle="1" w:styleId="ListLabel52">
    <w:name w:val="ListLabel 52"/>
    <w:uiPriority w:val="99"/>
    <w:qFormat/>
    <w:rsid w:val="00455444"/>
  </w:style>
  <w:style w:type="character" w:customStyle="1" w:styleId="ListLabel53">
    <w:name w:val="ListLabel 53"/>
    <w:uiPriority w:val="99"/>
    <w:qFormat/>
    <w:rsid w:val="00455444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455444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455444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455444"/>
  </w:style>
  <w:style w:type="character" w:customStyle="1" w:styleId="ListLabel57">
    <w:name w:val="ListLabel 57"/>
    <w:uiPriority w:val="99"/>
    <w:qFormat/>
    <w:rsid w:val="00455444"/>
  </w:style>
  <w:style w:type="character" w:customStyle="1" w:styleId="ListLabel58">
    <w:name w:val="ListLabel 58"/>
    <w:uiPriority w:val="99"/>
    <w:qFormat/>
    <w:rsid w:val="00455444"/>
  </w:style>
  <w:style w:type="character" w:customStyle="1" w:styleId="ListLabel59">
    <w:name w:val="ListLabel 59"/>
    <w:uiPriority w:val="99"/>
    <w:qFormat/>
    <w:rsid w:val="00455444"/>
  </w:style>
  <w:style w:type="character" w:customStyle="1" w:styleId="ListLabel60">
    <w:name w:val="ListLabel 60"/>
    <w:uiPriority w:val="99"/>
    <w:qFormat/>
    <w:rsid w:val="00455444"/>
  </w:style>
  <w:style w:type="character" w:customStyle="1" w:styleId="ListLabel61">
    <w:name w:val="ListLabel 61"/>
    <w:uiPriority w:val="99"/>
    <w:qFormat/>
    <w:rsid w:val="00455444"/>
  </w:style>
  <w:style w:type="character" w:customStyle="1" w:styleId="ListLabel62">
    <w:name w:val="ListLabel 62"/>
    <w:uiPriority w:val="99"/>
    <w:qFormat/>
    <w:rsid w:val="00455444"/>
  </w:style>
  <w:style w:type="character" w:customStyle="1" w:styleId="ListLabel63">
    <w:name w:val="ListLabel 63"/>
    <w:uiPriority w:val="99"/>
    <w:qFormat/>
    <w:rsid w:val="00455444"/>
    <w:rPr>
      <w:sz w:val="24"/>
    </w:rPr>
  </w:style>
  <w:style w:type="character" w:customStyle="1" w:styleId="ListLabel64">
    <w:name w:val="ListLabel 64"/>
    <w:uiPriority w:val="99"/>
    <w:qFormat/>
    <w:rsid w:val="00455444"/>
  </w:style>
  <w:style w:type="character" w:customStyle="1" w:styleId="ListLabel65">
    <w:name w:val="ListLabel 65"/>
    <w:uiPriority w:val="99"/>
    <w:qFormat/>
    <w:rsid w:val="00455444"/>
  </w:style>
  <w:style w:type="character" w:customStyle="1" w:styleId="ListLabel66">
    <w:name w:val="ListLabel 66"/>
    <w:uiPriority w:val="99"/>
    <w:qFormat/>
    <w:rsid w:val="00455444"/>
  </w:style>
  <w:style w:type="character" w:customStyle="1" w:styleId="ListLabel67">
    <w:name w:val="ListLabel 67"/>
    <w:uiPriority w:val="99"/>
    <w:qFormat/>
    <w:rsid w:val="00455444"/>
  </w:style>
  <w:style w:type="character" w:customStyle="1" w:styleId="ListLabel68">
    <w:name w:val="ListLabel 68"/>
    <w:uiPriority w:val="99"/>
    <w:qFormat/>
    <w:rsid w:val="00455444"/>
  </w:style>
  <w:style w:type="character" w:customStyle="1" w:styleId="ListLabel69">
    <w:name w:val="ListLabel 69"/>
    <w:uiPriority w:val="99"/>
    <w:qFormat/>
    <w:rsid w:val="00455444"/>
  </w:style>
  <w:style w:type="character" w:customStyle="1" w:styleId="ListLabel70">
    <w:name w:val="ListLabel 70"/>
    <w:uiPriority w:val="99"/>
    <w:qFormat/>
    <w:rsid w:val="00455444"/>
  </w:style>
  <w:style w:type="character" w:customStyle="1" w:styleId="ListLabel71">
    <w:name w:val="ListLabel 71"/>
    <w:uiPriority w:val="99"/>
    <w:qFormat/>
    <w:rsid w:val="00455444"/>
  </w:style>
  <w:style w:type="character" w:customStyle="1" w:styleId="ListLabel72">
    <w:name w:val="ListLabel 72"/>
    <w:uiPriority w:val="99"/>
    <w:qFormat/>
    <w:rsid w:val="00455444"/>
  </w:style>
  <w:style w:type="character" w:customStyle="1" w:styleId="ListLabel73">
    <w:name w:val="ListLabel 73"/>
    <w:uiPriority w:val="99"/>
    <w:qFormat/>
    <w:rsid w:val="00455444"/>
  </w:style>
  <w:style w:type="character" w:customStyle="1" w:styleId="ListLabel74">
    <w:name w:val="ListLabel 74"/>
    <w:uiPriority w:val="99"/>
    <w:qFormat/>
    <w:rsid w:val="00455444"/>
  </w:style>
  <w:style w:type="character" w:customStyle="1" w:styleId="ListLabel75">
    <w:name w:val="ListLabel 75"/>
    <w:uiPriority w:val="99"/>
    <w:qFormat/>
    <w:rsid w:val="00455444"/>
  </w:style>
  <w:style w:type="character" w:customStyle="1" w:styleId="ListLabel76">
    <w:name w:val="ListLabel 76"/>
    <w:uiPriority w:val="99"/>
    <w:qFormat/>
    <w:rsid w:val="00455444"/>
  </w:style>
  <w:style w:type="character" w:customStyle="1" w:styleId="ListLabel77">
    <w:name w:val="ListLabel 77"/>
    <w:uiPriority w:val="99"/>
    <w:qFormat/>
    <w:rsid w:val="00455444"/>
  </w:style>
  <w:style w:type="character" w:customStyle="1" w:styleId="ListLabel78">
    <w:name w:val="ListLabel 78"/>
    <w:uiPriority w:val="99"/>
    <w:qFormat/>
    <w:rsid w:val="00455444"/>
    <w:rPr>
      <w:sz w:val="24"/>
    </w:rPr>
  </w:style>
  <w:style w:type="character" w:customStyle="1" w:styleId="ListLabel79">
    <w:name w:val="ListLabel 79"/>
    <w:uiPriority w:val="99"/>
    <w:qFormat/>
    <w:rsid w:val="00455444"/>
  </w:style>
  <w:style w:type="character" w:customStyle="1" w:styleId="ListLabel80">
    <w:name w:val="ListLabel 80"/>
    <w:uiPriority w:val="99"/>
    <w:qFormat/>
    <w:rsid w:val="00455444"/>
  </w:style>
  <w:style w:type="character" w:customStyle="1" w:styleId="ListLabel81">
    <w:name w:val="ListLabel 81"/>
    <w:uiPriority w:val="99"/>
    <w:qFormat/>
    <w:rsid w:val="00455444"/>
  </w:style>
  <w:style w:type="character" w:customStyle="1" w:styleId="ListLabel82">
    <w:name w:val="ListLabel 82"/>
    <w:uiPriority w:val="99"/>
    <w:qFormat/>
    <w:rsid w:val="00455444"/>
  </w:style>
  <w:style w:type="character" w:customStyle="1" w:styleId="ListLabel83">
    <w:name w:val="ListLabel 83"/>
    <w:uiPriority w:val="99"/>
    <w:qFormat/>
    <w:rsid w:val="00455444"/>
  </w:style>
  <w:style w:type="character" w:customStyle="1" w:styleId="ListLabel84">
    <w:name w:val="ListLabel 84"/>
    <w:uiPriority w:val="99"/>
    <w:qFormat/>
    <w:rsid w:val="00455444"/>
  </w:style>
  <w:style w:type="character" w:customStyle="1" w:styleId="ListLabel85">
    <w:name w:val="ListLabel 85"/>
    <w:uiPriority w:val="99"/>
    <w:qFormat/>
    <w:rsid w:val="00455444"/>
  </w:style>
  <w:style w:type="character" w:customStyle="1" w:styleId="ListLabel86">
    <w:name w:val="ListLabel 86"/>
    <w:uiPriority w:val="99"/>
    <w:qFormat/>
    <w:rsid w:val="00455444"/>
  </w:style>
  <w:style w:type="character" w:customStyle="1" w:styleId="ListLabel87">
    <w:name w:val="ListLabel 87"/>
    <w:uiPriority w:val="99"/>
    <w:qFormat/>
    <w:rsid w:val="00455444"/>
  </w:style>
  <w:style w:type="character" w:customStyle="1" w:styleId="ListLabel88">
    <w:name w:val="ListLabel 88"/>
    <w:uiPriority w:val="99"/>
    <w:qFormat/>
    <w:rsid w:val="00455444"/>
  </w:style>
  <w:style w:type="character" w:customStyle="1" w:styleId="ListLabel89">
    <w:name w:val="ListLabel 89"/>
    <w:uiPriority w:val="99"/>
    <w:qFormat/>
    <w:rsid w:val="00455444"/>
  </w:style>
  <w:style w:type="character" w:customStyle="1" w:styleId="ListLabel90">
    <w:name w:val="ListLabel 90"/>
    <w:uiPriority w:val="99"/>
    <w:qFormat/>
    <w:rsid w:val="00455444"/>
  </w:style>
  <w:style w:type="character" w:customStyle="1" w:styleId="ListLabel91">
    <w:name w:val="ListLabel 91"/>
    <w:uiPriority w:val="99"/>
    <w:qFormat/>
    <w:rsid w:val="00455444"/>
  </w:style>
  <w:style w:type="character" w:customStyle="1" w:styleId="ListLabel92">
    <w:name w:val="ListLabel 92"/>
    <w:uiPriority w:val="99"/>
    <w:qFormat/>
    <w:rsid w:val="00455444"/>
  </w:style>
  <w:style w:type="character" w:customStyle="1" w:styleId="ListLabel93">
    <w:name w:val="ListLabel 93"/>
    <w:uiPriority w:val="99"/>
    <w:qFormat/>
    <w:rsid w:val="00455444"/>
  </w:style>
  <w:style w:type="character" w:customStyle="1" w:styleId="ListLabel94">
    <w:name w:val="ListLabel 94"/>
    <w:uiPriority w:val="99"/>
    <w:qFormat/>
    <w:rsid w:val="00455444"/>
  </w:style>
  <w:style w:type="character" w:customStyle="1" w:styleId="ListLabel95">
    <w:name w:val="ListLabel 95"/>
    <w:uiPriority w:val="99"/>
    <w:qFormat/>
    <w:rsid w:val="00455444"/>
  </w:style>
  <w:style w:type="character" w:customStyle="1" w:styleId="ListLabel96">
    <w:name w:val="ListLabel 96"/>
    <w:uiPriority w:val="99"/>
    <w:qFormat/>
    <w:rsid w:val="00455444"/>
    <w:rPr>
      <w:sz w:val="24"/>
    </w:rPr>
  </w:style>
  <w:style w:type="character" w:customStyle="1" w:styleId="ListLabel97">
    <w:name w:val="ListLabel 97"/>
    <w:uiPriority w:val="99"/>
    <w:qFormat/>
    <w:rsid w:val="00455444"/>
  </w:style>
  <w:style w:type="character" w:customStyle="1" w:styleId="ListLabel98">
    <w:name w:val="ListLabel 98"/>
    <w:uiPriority w:val="99"/>
    <w:qFormat/>
    <w:rsid w:val="00455444"/>
  </w:style>
  <w:style w:type="character" w:customStyle="1" w:styleId="ListLabel99">
    <w:name w:val="ListLabel 99"/>
    <w:uiPriority w:val="99"/>
    <w:qFormat/>
    <w:rsid w:val="00455444"/>
  </w:style>
  <w:style w:type="character" w:customStyle="1" w:styleId="ListLabel100">
    <w:name w:val="ListLabel 100"/>
    <w:uiPriority w:val="99"/>
    <w:qFormat/>
    <w:rsid w:val="00455444"/>
  </w:style>
  <w:style w:type="character" w:customStyle="1" w:styleId="ListLabel101">
    <w:name w:val="ListLabel 101"/>
    <w:uiPriority w:val="99"/>
    <w:qFormat/>
    <w:rsid w:val="00455444"/>
  </w:style>
  <w:style w:type="character" w:customStyle="1" w:styleId="ListLabel102">
    <w:name w:val="ListLabel 102"/>
    <w:uiPriority w:val="99"/>
    <w:qFormat/>
    <w:rsid w:val="00455444"/>
  </w:style>
  <w:style w:type="character" w:customStyle="1" w:styleId="ListLabel103">
    <w:name w:val="ListLabel 103"/>
    <w:uiPriority w:val="99"/>
    <w:qFormat/>
    <w:rsid w:val="00455444"/>
  </w:style>
  <w:style w:type="character" w:customStyle="1" w:styleId="ListLabel104">
    <w:name w:val="ListLabel 104"/>
    <w:uiPriority w:val="99"/>
    <w:qFormat/>
    <w:rsid w:val="00455444"/>
  </w:style>
  <w:style w:type="character" w:customStyle="1" w:styleId="ListLabel105">
    <w:name w:val="ListLabel 105"/>
    <w:uiPriority w:val="99"/>
    <w:qFormat/>
    <w:rsid w:val="00455444"/>
  </w:style>
  <w:style w:type="character" w:customStyle="1" w:styleId="ListLabel106">
    <w:name w:val="ListLabel 106"/>
    <w:uiPriority w:val="99"/>
    <w:qFormat/>
    <w:rsid w:val="00455444"/>
  </w:style>
  <w:style w:type="character" w:customStyle="1" w:styleId="ListLabel107">
    <w:name w:val="ListLabel 107"/>
    <w:uiPriority w:val="99"/>
    <w:qFormat/>
    <w:rsid w:val="00455444"/>
  </w:style>
  <w:style w:type="character" w:customStyle="1" w:styleId="ListLabel108">
    <w:name w:val="ListLabel 108"/>
    <w:uiPriority w:val="99"/>
    <w:qFormat/>
    <w:rsid w:val="00455444"/>
  </w:style>
  <w:style w:type="character" w:customStyle="1" w:styleId="ListLabel109">
    <w:name w:val="ListLabel 109"/>
    <w:uiPriority w:val="99"/>
    <w:qFormat/>
    <w:rsid w:val="00455444"/>
  </w:style>
  <w:style w:type="character" w:customStyle="1" w:styleId="ListLabel110">
    <w:name w:val="ListLabel 110"/>
    <w:uiPriority w:val="99"/>
    <w:qFormat/>
    <w:rsid w:val="00455444"/>
  </w:style>
  <w:style w:type="character" w:customStyle="1" w:styleId="ListLabel111">
    <w:name w:val="ListLabel 111"/>
    <w:uiPriority w:val="99"/>
    <w:qFormat/>
    <w:rsid w:val="00455444"/>
  </w:style>
  <w:style w:type="character" w:customStyle="1" w:styleId="ListLabel112">
    <w:name w:val="ListLabel 112"/>
    <w:uiPriority w:val="99"/>
    <w:qFormat/>
    <w:rsid w:val="00455444"/>
  </w:style>
  <w:style w:type="character" w:customStyle="1" w:styleId="ListLabel113">
    <w:name w:val="ListLabel 113"/>
    <w:uiPriority w:val="99"/>
    <w:qFormat/>
    <w:rsid w:val="00455444"/>
  </w:style>
  <w:style w:type="character" w:customStyle="1" w:styleId="ListLabel114">
    <w:name w:val="ListLabel 114"/>
    <w:uiPriority w:val="99"/>
    <w:qFormat/>
    <w:rsid w:val="00455444"/>
    <w:rPr>
      <w:sz w:val="24"/>
    </w:rPr>
  </w:style>
  <w:style w:type="character" w:customStyle="1" w:styleId="ListLabel115">
    <w:name w:val="ListLabel 115"/>
    <w:uiPriority w:val="99"/>
    <w:qFormat/>
    <w:rsid w:val="00455444"/>
  </w:style>
  <w:style w:type="character" w:customStyle="1" w:styleId="ListLabel116">
    <w:name w:val="ListLabel 116"/>
    <w:uiPriority w:val="99"/>
    <w:qFormat/>
    <w:rsid w:val="00455444"/>
  </w:style>
  <w:style w:type="character" w:customStyle="1" w:styleId="ListLabel117">
    <w:name w:val="ListLabel 117"/>
    <w:uiPriority w:val="99"/>
    <w:qFormat/>
    <w:rsid w:val="00455444"/>
  </w:style>
  <w:style w:type="character" w:customStyle="1" w:styleId="ListLabel118">
    <w:name w:val="ListLabel 118"/>
    <w:uiPriority w:val="99"/>
    <w:qFormat/>
    <w:rsid w:val="00455444"/>
  </w:style>
  <w:style w:type="character" w:customStyle="1" w:styleId="ListLabel119">
    <w:name w:val="ListLabel 119"/>
    <w:uiPriority w:val="99"/>
    <w:qFormat/>
    <w:rsid w:val="00455444"/>
  </w:style>
  <w:style w:type="character" w:customStyle="1" w:styleId="ListLabel120">
    <w:name w:val="ListLabel 120"/>
    <w:uiPriority w:val="99"/>
    <w:qFormat/>
    <w:rsid w:val="00455444"/>
  </w:style>
  <w:style w:type="character" w:customStyle="1" w:styleId="ListLabel121">
    <w:name w:val="ListLabel 121"/>
    <w:uiPriority w:val="99"/>
    <w:qFormat/>
    <w:rsid w:val="00455444"/>
  </w:style>
  <w:style w:type="character" w:customStyle="1" w:styleId="ListLabel122">
    <w:name w:val="ListLabel 122"/>
    <w:uiPriority w:val="99"/>
    <w:qFormat/>
    <w:rsid w:val="00455444"/>
  </w:style>
  <w:style w:type="character" w:customStyle="1" w:styleId="ListLabel123">
    <w:name w:val="ListLabel 123"/>
    <w:uiPriority w:val="99"/>
    <w:qFormat/>
    <w:rsid w:val="00455444"/>
  </w:style>
  <w:style w:type="character" w:customStyle="1" w:styleId="ListLabel124">
    <w:name w:val="ListLabel 124"/>
    <w:uiPriority w:val="99"/>
    <w:qFormat/>
    <w:rsid w:val="00455444"/>
  </w:style>
  <w:style w:type="character" w:customStyle="1" w:styleId="ListLabel125">
    <w:name w:val="ListLabel 125"/>
    <w:uiPriority w:val="99"/>
    <w:qFormat/>
    <w:rsid w:val="00455444"/>
  </w:style>
  <w:style w:type="character" w:customStyle="1" w:styleId="ListLabel126">
    <w:name w:val="ListLabel 126"/>
    <w:uiPriority w:val="99"/>
    <w:qFormat/>
    <w:rsid w:val="00455444"/>
  </w:style>
  <w:style w:type="character" w:customStyle="1" w:styleId="ListLabel127">
    <w:name w:val="ListLabel 127"/>
    <w:uiPriority w:val="99"/>
    <w:qFormat/>
    <w:rsid w:val="00455444"/>
  </w:style>
  <w:style w:type="character" w:customStyle="1" w:styleId="ListLabel128">
    <w:name w:val="ListLabel 128"/>
    <w:uiPriority w:val="99"/>
    <w:qFormat/>
    <w:rsid w:val="00455444"/>
  </w:style>
  <w:style w:type="character" w:customStyle="1" w:styleId="ListLabel129">
    <w:name w:val="ListLabel 129"/>
    <w:uiPriority w:val="99"/>
    <w:qFormat/>
    <w:rsid w:val="00455444"/>
  </w:style>
  <w:style w:type="character" w:customStyle="1" w:styleId="ListLabel130">
    <w:name w:val="ListLabel 130"/>
    <w:uiPriority w:val="99"/>
    <w:qFormat/>
    <w:rsid w:val="00455444"/>
  </w:style>
  <w:style w:type="character" w:customStyle="1" w:styleId="ListLabel131">
    <w:name w:val="ListLabel 131"/>
    <w:uiPriority w:val="99"/>
    <w:qFormat/>
    <w:rsid w:val="00455444"/>
  </w:style>
  <w:style w:type="character" w:customStyle="1" w:styleId="ListLabel132">
    <w:name w:val="ListLabel 132"/>
    <w:uiPriority w:val="99"/>
    <w:qFormat/>
    <w:rsid w:val="00455444"/>
  </w:style>
  <w:style w:type="character" w:customStyle="1" w:styleId="ListLabel133">
    <w:name w:val="ListLabel 133"/>
    <w:uiPriority w:val="99"/>
    <w:qFormat/>
    <w:rsid w:val="00455444"/>
  </w:style>
  <w:style w:type="character" w:customStyle="1" w:styleId="ListLabel134">
    <w:name w:val="ListLabel 134"/>
    <w:uiPriority w:val="99"/>
    <w:qFormat/>
    <w:rsid w:val="00455444"/>
  </w:style>
  <w:style w:type="character" w:customStyle="1" w:styleId="ListLabel135">
    <w:name w:val="ListLabel 135"/>
    <w:uiPriority w:val="99"/>
    <w:qFormat/>
    <w:rsid w:val="00455444"/>
  </w:style>
  <w:style w:type="character" w:customStyle="1" w:styleId="ListLabel136">
    <w:name w:val="ListLabel 136"/>
    <w:uiPriority w:val="99"/>
    <w:qFormat/>
    <w:rsid w:val="00455444"/>
  </w:style>
  <w:style w:type="character" w:customStyle="1" w:styleId="ListLabel137">
    <w:name w:val="ListLabel 137"/>
    <w:uiPriority w:val="99"/>
    <w:qFormat/>
    <w:rsid w:val="00455444"/>
  </w:style>
  <w:style w:type="character" w:customStyle="1" w:styleId="ListLabel138">
    <w:name w:val="ListLabel 138"/>
    <w:uiPriority w:val="99"/>
    <w:qFormat/>
    <w:rsid w:val="00455444"/>
  </w:style>
  <w:style w:type="character" w:customStyle="1" w:styleId="ListLabel139">
    <w:name w:val="ListLabel 139"/>
    <w:uiPriority w:val="99"/>
    <w:qFormat/>
    <w:rsid w:val="00455444"/>
  </w:style>
  <w:style w:type="character" w:customStyle="1" w:styleId="ListLabel140">
    <w:name w:val="ListLabel 140"/>
    <w:uiPriority w:val="99"/>
    <w:qFormat/>
    <w:rsid w:val="00455444"/>
  </w:style>
  <w:style w:type="character" w:customStyle="1" w:styleId="ListLabel141">
    <w:name w:val="ListLabel 141"/>
    <w:uiPriority w:val="99"/>
    <w:qFormat/>
    <w:rsid w:val="00455444"/>
  </w:style>
  <w:style w:type="character" w:customStyle="1" w:styleId="ListLabel142">
    <w:name w:val="ListLabel 142"/>
    <w:uiPriority w:val="99"/>
    <w:qFormat/>
    <w:rsid w:val="00455444"/>
  </w:style>
  <w:style w:type="character" w:customStyle="1" w:styleId="ListLabel143">
    <w:name w:val="ListLabel 143"/>
    <w:uiPriority w:val="99"/>
    <w:qFormat/>
    <w:rsid w:val="00455444"/>
  </w:style>
  <w:style w:type="character" w:customStyle="1" w:styleId="ListLabel144">
    <w:name w:val="ListLabel 144"/>
    <w:uiPriority w:val="99"/>
    <w:qFormat/>
    <w:rsid w:val="00455444"/>
  </w:style>
  <w:style w:type="character" w:customStyle="1" w:styleId="ListLabel145">
    <w:name w:val="ListLabel 145"/>
    <w:uiPriority w:val="99"/>
    <w:qFormat/>
    <w:rsid w:val="00455444"/>
  </w:style>
  <w:style w:type="character" w:customStyle="1" w:styleId="ListLabel146">
    <w:name w:val="ListLabel 146"/>
    <w:uiPriority w:val="99"/>
    <w:qFormat/>
    <w:rsid w:val="00455444"/>
  </w:style>
  <w:style w:type="character" w:customStyle="1" w:styleId="ListLabel147">
    <w:name w:val="ListLabel 147"/>
    <w:uiPriority w:val="99"/>
    <w:qFormat/>
    <w:rsid w:val="00455444"/>
  </w:style>
  <w:style w:type="character" w:customStyle="1" w:styleId="ListLabel148">
    <w:name w:val="ListLabel 148"/>
    <w:uiPriority w:val="99"/>
    <w:qFormat/>
    <w:rsid w:val="00455444"/>
  </w:style>
  <w:style w:type="character" w:customStyle="1" w:styleId="ListLabel149">
    <w:name w:val="ListLabel 149"/>
    <w:uiPriority w:val="99"/>
    <w:qFormat/>
    <w:rsid w:val="00455444"/>
  </w:style>
  <w:style w:type="character" w:customStyle="1" w:styleId="ListLabel150">
    <w:name w:val="ListLabel 150"/>
    <w:uiPriority w:val="99"/>
    <w:qFormat/>
    <w:rsid w:val="00455444"/>
    <w:rPr>
      <w:sz w:val="24"/>
    </w:rPr>
  </w:style>
  <w:style w:type="character" w:customStyle="1" w:styleId="ListLabel151">
    <w:name w:val="ListLabel 151"/>
    <w:uiPriority w:val="99"/>
    <w:qFormat/>
    <w:rsid w:val="00455444"/>
  </w:style>
  <w:style w:type="character" w:customStyle="1" w:styleId="ListLabel152">
    <w:name w:val="ListLabel 152"/>
    <w:uiPriority w:val="99"/>
    <w:qFormat/>
    <w:rsid w:val="00455444"/>
  </w:style>
  <w:style w:type="character" w:customStyle="1" w:styleId="ListLabel153">
    <w:name w:val="ListLabel 153"/>
    <w:uiPriority w:val="99"/>
    <w:qFormat/>
    <w:rsid w:val="00455444"/>
  </w:style>
  <w:style w:type="character" w:customStyle="1" w:styleId="ListLabel154">
    <w:name w:val="ListLabel 154"/>
    <w:uiPriority w:val="99"/>
    <w:qFormat/>
    <w:rsid w:val="00455444"/>
  </w:style>
  <w:style w:type="character" w:customStyle="1" w:styleId="ListLabel155">
    <w:name w:val="ListLabel 155"/>
    <w:uiPriority w:val="99"/>
    <w:qFormat/>
    <w:rsid w:val="00455444"/>
  </w:style>
  <w:style w:type="character" w:customStyle="1" w:styleId="ListLabel156">
    <w:name w:val="ListLabel 156"/>
    <w:uiPriority w:val="99"/>
    <w:qFormat/>
    <w:rsid w:val="00455444"/>
  </w:style>
  <w:style w:type="character" w:customStyle="1" w:styleId="ListLabel157">
    <w:name w:val="ListLabel 157"/>
    <w:uiPriority w:val="99"/>
    <w:qFormat/>
    <w:rsid w:val="00455444"/>
  </w:style>
  <w:style w:type="character" w:customStyle="1" w:styleId="ListLabel158">
    <w:name w:val="ListLabel 158"/>
    <w:uiPriority w:val="99"/>
    <w:qFormat/>
    <w:rsid w:val="00455444"/>
  </w:style>
  <w:style w:type="character" w:customStyle="1" w:styleId="ListLabel159">
    <w:name w:val="ListLabel 159"/>
    <w:uiPriority w:val="99"/>
    <w:qFormat/>
    <w:rsid w:val="00455444"/>
    <w:rPr>
      <w:sz w:val="24"/>
    </w:rPr>
  </w:style>
  <w:style w:type="character" w:customStyle="1" w:styleId="ListLabel160">
    <w:name w:val="ListLabel 160"/>
    <w:uiPriority w:val="99"/>
    <w:qFormat/>
    <w:rsid w:val="00455444"/>
  </w:style>
  <w:style w:type="character" w:customStyle="1" w:styleId="ListLabel161">
    <w:name w:val="ListLabel 161"/>
    <w:uiPriority w:val="99"/>
    <w:qFormat/>
    <w:rsid w:val="00455444"/>
  </w:style>
  <w:style w:type="character" w:customStyle="1" w:styleId="ListLabel162">
    <w:name w:val="ListLabel 162"/>
    <w:uiPriority w:val="99"/>
    <w:qFormat/>
    <w:rsid w:val="00455444"/>
  </w:style>
  <w:style w:type="character" w:customStyle="1" w:styleId="ListLabel163">
    <w:name w:val="ListLabel 163"/>
    <w:uiPriority w:val="99"/>
    <w:qFormat/>
    <w:rsid w:val="00455444"/>
  </w:style>
  <w:style w:type="character" w:customStyle="1" w:styleId="ListLabel164">
    <w:name w:val="ListLabel 164"/>
    <w:uiPriority w:val="99"/>
    <w:qFormat/>
    <w:rsid w:val="00455444"/>
  </w:style>
  <w:style w:type="character" w:customStyle="1" w:styleId="ListLabel165">
    <w:name w:val="ListLabel 165"/>
    <w:uiPriority w:val="99"/>
    <w:qFormat/>
    <w:rsid w:val="00455444"/>
  </w:style>
  <w:style w:type="character" w:customStyle="1" w:styleId="ListLabel166">
    <w:name w:val="ListLabel 166"/>
    <w:uiPriority w:val="99"/>
    <w:qFormat/>
    <w:rsid w:val="00455444"/>
  </w:style>
  <w:style w:type="character" w:customStyle="1" w:styleId="ListLabel167">
    <w:name w:val="ListLabel 167"/>
    <w:uiPriority w:val="99"/>
    <w:qFormat/>
    <w:rsid w:val="00455444"/>
  </w:style>
  <w:style w:type="character" w:customStyle="1" w:styleId="ListLabel168">
    <w:name w:val="ListLabel 168"/>
    <w:uiPriority w:val="99"/>
    <w:qFormat/>
    <w:rsid w:val="00455444"/>
    <w:rPr>
      <w:sz w:val="24"/>
    </w:rPr>
  </w:style>
  <w:style w:type="character" w:customStyle="1" w:styleId="ListLabel169">
    <w:name w:val="ListLabel 169"/>
    <w:uiPriority w:val="99"/>
    <w:qFormat/>
    <w:rsid w:val="00455444"/>
  </w:style>
  <w:style w:type="character" w:customStyle="1" w:styleId="ListLabel170">
    <w:name w:val="ListLabel 170"/>
    <w:uiPriority w:val="99"/>
    <w:qFormat/>
    <w:rsid w:val="00455444"/>
  </w:style>
  <w:style w:type="character" w:customStyle="1" w:styleId="ListLabel171">
    <w:name w:val="ListLabel 171"/>
    <w:uiPriority w:val="99"/>
    <w:qFormat/>
    <w:rsid w:val="00455444"/>
  </w:style>
  <w:style w:type="character" w:customStyle="1" w:styleId="ListLabel172">
    <w:name w:val="ListLabel 172"/>
    <w:uiPriority w:val="99"/>
    <w:qFormat/>
    <w:rsid w:val="00455444"/>
  </w:style>
  <w:style w:type="character" w:customStyle="1" w:styleId="ListLabel173">
    <w:name w:val="ListLabel 173"/>
    <w:uiPriority w:val="99"/>
    <w:qFormat/>
    <w:rsid w:val="00455444"/>
  </w:style>
  <w:style w:type="character" w:customStyle="1" w:styleId="ListLabel174">
    <w:name w:val="ListLabel 174"/>
    <w:uiPriority w:val="99"/>
    <w:qFormat/>
    <w:rsid w:val="00455444"/>
  </w:style>
  <w:style w:type="character" w:customStyle="1" w:styleId="ListLabel175">
    <w:name w:val="ListLabel 175"/>
    <w:uiPriority w:val="99"/>
    <w:qFormat/>
    <w:rsid w:val="00455444"/>
  </w:style>
  <w:style w:type="character" w:customStyle="1" w:styleId="ListLabel176">
    <w:name w:val="ListLabel 176"/>
    <w:uiPriority w:val="99"/>
    <w:qFormat/>
    <w:rsid w:val="00455444"/>
  </w:style>
  <w:style w:type="character" w:customStyle="1" w:styleId="ListLabel177">
    <w:name w:val="ListLabel 177"/>
    <w:uiPriority w:val="99"/>
    <w:qFormat/>
    <w:rsid w:val="00455444"/>
  </w:style>
  <w:style w:type="character" w:customStyle="1" w:styleId="ListLabel178">
    <w:name w:val="ListLabel 178"/>
    <w:uiPriority w:val="99"/>
    <w:qFormat/>
    <w:rsid w:val="00455444"/>
  </w:style>
  <w:style w:type="character" w:customStyle="1" w:styleId="ListLabel179">
    <w:name w:val="ListLabel 179"/>
    <w:uiPriority w:val="99"/>
    <w:qFormat/>
    <w:rsid w:val="00455444"/>
  </w:style>
  <w:style w:type="character" w:customStyle="1" w:styleId="ListLabel180">
    <w:name w:val="ListLabel 180"/>
    <w:uiPriority w:val="99"/>
    <w:qFormat/>
    <w:rsid w:val="00455444"/>
  </w:style>
  <w:style w:type="character" w:customStyle="1" w:styleId="ListLabel181">
    <w:name w:val="ListLabel 181"/>
    <w:uiPriority w:val="99"/>
    <w:qFormat/>
    <w:rsid w:val="00455444"/>
  </w:style>
  <w:style w:type="character" w:customStyle="1" w:styleId="ListLabel182">
    <w:name w:val="ListLabel 182"/>
    <w:uiPriority w:val="99"/>
    <w:qFormat/>
    <w:rsid w:val="00455444"/>
  </w:style>
  <w:style w:type="character" w:customStyle="1" w:styleId="ListLabel183">
    <w:name w:val="ListLabel 183"/>
    <w:uiPriority w:val="99"/>
    <w:qFormat/>
    <w:rsid w:val="00455444"/>
  </w:style>
  <w:style w:type="character" w:customStyle="1" w:styleId="ListLabel184">
    <w:name w:val="ListLabel 184"/>
    <w:uiPriority w:val="99"/>
    <w:qFormat/>
    <w:rsid w:val="00455444"/>
  </w:style>
  <w:style w:type="character" w:customStyle="1" w:styleId="ListLabel185">
    <w:name w:val="ListLabel 185"/>
    <w:uiPriority w:val="99"/>
    <w:qFormat/>
    <w:rsid w:val="00455444"/>
  </w:style>
  <w:style w:type="character" w:customStyle="1" w:styleId="ListLabel186">
    <w:name w:val="ListLabel 186"/>
    <w:uiPriority w:val="99"/>
    <w:qFormat/>
    <w:rsid w:val="00455444"/>
    <w:rPr>
      <w:sz w:val="20"/>
    </w:rPr>
  </w:style>
  <w:style w:type="character" w:customStyle="1" w:styleId="ListLabel187">
    <w:name w:val="ListLabel 187"/>
    <w:uiPriority w:val="99"/>
    <w:qFormat/>
    <w:rsid w:val="00455444"/>
  </w:style>
  <w:style w:type="character" w:customStyle="1" w:styleId="ListLabel188">
    <w:name w:val="ListLabel 188"/>
    <w:uiPriority w:val="99"/>
    <w:qFormat/>
    <w:rsid w:val="00455444"/>
  </w:style>
  <w:style w:type="character" w:customStyle="1" w:styleId="ListLabel189">
    <w:name w:val="ListLabel 189"/>
    <w:uiPriority w:val="99"/>
    <w:qFormat/>
    <w:rsid w:val="00455444"/>
  </w:style>
  <w:style w:type="character" w:customStyle="1" w:styleId="ListLabel190">
    <w:name w:val="ListLabel 190"/>
    <w:uiPriority w:val="99"/>
    <w:qFormat/>
    <w:rsid w:val="00455444"/>
  </w:style>
  <w:style w:type="character" w:customStyle="1" w:styleId="ListLabel191">
    <w:name w:val="ListLabel 191"/>
    <w:uiPriority w:val="99"/>
    <w:qFormat/>
    <w:rsid w:val="00455444"/>
  </w:style>
  <w:style w:type="character" w:customStyle="1" w:styleId="ListLabel192">
    <w:name w:val="ListLabel 192"/>
    <w:uiPriority w:val="99"/>
    <w:qFormat/>
    <w:rsid w:val="00455444"/>
  </w:style>
  <w:style w:type="character" w:customStyle="1" w:styleId="ListLabel193">
    <w:name w:val="ListLabel 193"/>
    <w:uiPriority w:val="99"/>
    <w:qFormat/>
    <w:rsid w:val="00455444"/>
  </w:style>
  <w:style w:type="character" w:customStyle="1" w:styleId="ListLabel194">
    <w:name w:val="ListLabel 194"/>
    <w:uiPriority w:val="99"/>
    <w:qFormat/>
    <w:rsid w:val="00455444"/>
  </w:style>
  <w:style w:type="character" w:customStyle="1" w:styleId="ListLabel195">
    <w:name w:val="ListLabel 195"/>
    <w:uiPriority w:val="99"/>
    <w:qFormat/>
    <w:rsid w:val="00455444"/>
    <w:rPr>
      <w:sz w:val="20"/>
    </w:rPr>
  </w:style>
  <w:style w:type="character" w:customStyle="1" w:styleId="ListLabel196">
    <w:name w:val="ListLabel 196"/>
    <w:uiPriority w:val="99"/>
    <w:qFormat/>
    <w:rsid w:val="00455444"/>
  </w:style>
  <w:style w:type="character" w:customStyle="1" w:styleId="ListLabel197">
    <w:name w:val="ListLabel 197"/>
    <w:uiPriority w:val="99"/>
    <w:qFormat/>
    <w:rsid w:val="00455444"/>
  </w:style>
  <w:style w:type="character" w:customStyle="1" w:styleId="ListLabel198">
    <w:name w:val="ListLabel 198"/>
    <w:uiPriority w:val="99"/>
    <w:qFormat/>
    <w:rsid w:val="00455444"/>
  </w:style>
  <w:style w:type="character" w:customStyle="1" w:styleId="ListLabel199">
    <w:name w:val="ListLabel 199"/>
    <w:uiPriority w:val="99"/>
    <w:qFormat/>
    <w:rsid w:val="00455444"/>
  </w:style>
  <w:style w:type="character" w:customStyle="1" w:styleId="ListLabel200">
    <w:name w:val="ListLabel 200"/>
    <w:uiPriority w:val="99"/>
    <w:qFormat/>
    <w:rsid w:val="00455444"/>
  </w:style>
  <w:style w:type="character" w:customStyle="1" w:styleId="ListLabel201">
    <w:name w:val="ListLabel 201"/>
    <w:uiPriority w:val="99"/>
    <w:qFormat/>
    <w:rsid w:val="00455444"/>
  </w:style>
  <w:style w:type="character" w:customStyle="1" w:styleId="ListLabel202">
    <w:name w:val="ListLabel 202"/>
    <w:uiPriority w:val="99"/>
    <w:qFormat/>
    <w:rsid w:val="00455444"/>
  </w:style>
  <w:style w:type="character" w:customStyle="1" w:styleId="ListLabel203">
    <w:name w:val="ListLabel 203"/>
    <w:uiPriority w:val="99"/>
    <w:qFormat/>
    <w:rsid w:val="00455444"/>
  </w:style>
  <w:style w:type="character" w:customStyle="1" w:styleId="ListLabel204">
    <w:name w:val="ListLabel 204"/>
    <w:uiPriority w:val="99"/>
    <w:qFormat/>
    <w:rsid w:val="00455444"/>
  </w:style>
  <w:style w:type="character" w:customStyle="1" w:styleId="ListLabel205">
    <w:name w:val="ListLabel 205"/>
    <w:uiPriority w:val="99"/>
    <w:qFormat/>
    <w:rsid w:val="00455444"/>
  </w:style>
  <w:style w:type="character" w:customStyle="1" w:styleId="ListLabel206">
    <w:name w:val="ListLabel 206"/>
    <w:uiPriority w:val="99"/>
    <w:qFormat/>
    <w:rsid w:val="00455444"/>
  </w:style>
  <w:style w:type="character" w:customStyle="1" w:styleId="ListLabel207">
    <w:name w:val="ListLabel 207"/>
    <w:uiPriority w:val="99"/>
    <w:qFormat/>
    <w:rsid w:val="00455444"/>
  </w:style>
  <w:style w:type="character" w:customStyle="1" w:styleId="ListLabel208">
    <w:name w:val="ListLabel 208"/>
    <w:uiPriority w:val="99"/>
    <w:qFormat/>
    <w:rsid w:val="00455444"/>
  </w:style>
  <w:style w:type="character" w:customStyle="1" w:styleId="ListLabel209">
    <w:name w:val="ListLabel 209"/>
    <w:uiPriority w:val="99"/>
    <w:qFormat/>
    <w:rsid w:val="00455444"/>
  </w:style>
  <w:style w:type="character" w:customStyle="1" w:styleId="ListLabel210">
    <w:name w:val="ListLabel 210"/>
    <w:uiPriority w:val="99"/>
    <w:qFormat/>
    <w:rsid w:val="00455444"/>
  </w:style>
  <w:style w:type="character" w:customStyle="1" w:styleId="ListLabel211">
    <w:name w:val="ListLabel 211"/>
    <w:uiPriority w:val="99"/>
    <w:qFormat/>
    <w:rsid w:val="00455444"/>
  </w:style>
  <w:style w:type="character" w:customStyle="1" w:styleId="ListLabel212">
    <w:name w:val="ListLabel 212"/>
    <w:uiPriority w:val="99"/>
    <w:qFormat/>
    <w:rsid w:val="00455444"/>
  </w:style>
  <w:style w:type="character" w:customStyle="1" w:styleId="ListLabel213">
    <w:name w:val="ListLabel 213"/>
    <w:uiPriority w:val="99"/>
    <w:qFormat/>
    <w:rsid w:val="00455444"/>
  </w:style>
  <w:style w:type="character" w:customStyle="1" w:styleId="ListLabel214">
    <w:name w:val="ListLabel 214"/>
    <w:uiPriority w:val="99"/>
    <w:qFormat/>
    <w:rsid w:val="00455444"/>
  </w:style>
  <w:style w:type="character" w:customStyle="1" w:styleId="ListLabel215">
    <w:name w:val="ListLabel 215"/>
    <w:uiPriority w:val="99"/>
    <w:qFormat/>
    <w:rsid w:val="00455444"/>
  </w:style>
  <w:style w:type="character" w:customStyle="1" w:styleId="ListLabel216">
    <w:name w:val="ListLabel 216"/>
    <w:uiPriority w:val="99"/>
    <w:qFormat/>
    <w:rsid w:val="00455444"/>
  </w:style>
  <w:style w:type="character" w:customStyle="1" w:styleId="ListLabel217">
    <w:name w:val="ListLabel 217"/>
    <w:uiPriority w:val="99"/>
    <w:qFormat/>
    <w:rsid w:val="00455444"/>
  </w:style>
  <w:style w:type="character" w:customStyle="1" w:styleId="ListLabel218">
    <w:name w:val="ListLabel 218"/>
    <w:uiPriority w:val="99"/>
    <w:qFormat/>
    <w:rsid w:val="00455444"/>
  </w:style>
  <w:style w:type="character" w:customStyle="1" w:styleId="ListLabel219">
    <w:name w:val="ListLabel 219"/>
    <w:uiPriority w:val="99"/>
    <w:qFormat/>
    <w:rsid w:val="00455444"/>
  </w:style>
  <w:style w:type="character" w:customStyle="1" w:styleId="ListLabel220">
    <w:name w:val="ListLabel 220"/>
    <w:uiPriority w:val="99"/>
    <w:qFormat/>
    <w:rsid w:val="00455444"/>
  </w:style>
  <w:style w:type="character" w:customStyle="1" w:styleId="ListLabel221">
    <w:name w:val="ListLabel 221"/>
    <w:uiPriority w:val="99"/>
    <w:qFormat/>
    <w:rsid w:val="00455444"/>
  </w:style>
  <w:style w:type="character" w:customStyle="1" w:styleId="ListLabel222">
    <w:name w:val="ListLabel 222"/>
    <w:uiPriority w:val="99"/>
    <w:qFormat/>
    <w:rsid w:val="00455444"/>
  </w:style>
  <w:style w:type="character" w:customStyle="1" w:styleId="ListLabel223">
    <w:name w:val="ListLabel 223"/>
    <w:uiPriority w:val="99"/>
    <w:qFormat/>
    <w:rsid w:val="00455444"/>
  </w:style>
  <w:style w:type="character" w:customStyle="1" w:styleId="ListLabel224">
    <w:name w:val="ListLabel 224"/>
    <w:uiPriority w:val="99"/>
    <w:qFormat/>
    <w:rsid w:val="00455444"/>
  </w:style>
  <w:style w:type="character" w:customStyle="1" w:styleId="ListLabel225">
    <w:name w:val="ListLabel 225"/>
    <w:uiPriority w:val="99"/>
    <w:qFormat/>
    <w:rsid w:val="00455444"/>
  </w:style>
  <w:style w:type="character" w:customStyle="1" w:styleId="ListLabel226">
    <w:name w:val="ListLabel 226"/>
    <w:uiPriority w:val="99"/>
    <w:qFormat/>
    <w:rsid w:val="00455444"/>
    <w:rPr>
      <w:b/>
      <w:sz w:val="20"/>
    </w:rPr>
  </w:style>
  <w:style w:type="character" w:customStyle="1" w:styleId="ListLabel227">
    <w:name w:val="ListLabel 227"/>
    <w:uiPriority w:val="99"/>
    <w:qFormat/>
    <w:rsid w:val="00455444"/>
  </w:style>
  <w:style w:type="character" w:customStyle="1" w:styleId="ListLabel228">
    <w:name w:val="ListLabel 228"/>
    <w:uiPriority w:val="99"/>
    <w:qFormat/>
    <w:rsid w:val="00455444"/>
  </w:style>
  <w:style w:type="character" w:customStyle="1" w:styleId="ListLabel229">
    <w:name w:val="ListLabel 229"/>
    <w:uiPriority w:val="99"/>
    <w:qFormat/>
    <w:rsid w:val="00455444"/>
  </w:style>
  <w:style w:type="character" w:customStyle="1" w:styleId="ListLabel230">
    <w:name w:val="ListLabel 230"/>
    <w:uiPriority w:val="99"/>
    <w:qFormat/>
    <w:rsid w:val="00455444"/>
  </w:style>
  <w:style w:type="character" w:customStyle="1" w:styleId="ListLabel231">
    <w:name w:val="ListLabel 231"/>
    <w:uiPriority w:val="99"/>
    <w:qFormat/>
    <w:rsid w:val="00455444"/>
  </w:style>
  <w:style w:type="character" w:customStyle="1" w:styleId="ListLabel232">
    <w:name w:val="ListLabel 232"/>
    <w:uiPriority w:val="99"/>
    <w:qFormat/>
    <w:rsid w:val="00455444"/>
  </w:style>
  <w:style w:type="character" w:customStyle="1" w:styleId="ListLabel233">
    <w:name w:val="ListLabel 233"/>
    <w:uiPriority w:val="99"/>
    <w:qFormat/>
    <w:rsid w:val="00455444"/>
  </w:style>
  <w:style w:type="character" w:customStyle="1" w:styleId="ListLabel234">
    <w:name w:val="ListLabel 234"/>
    <w:uiPriority w:val="99"/>
    <w:qFormat/>
    <w:rsid w:val="00455444"/>
  </w:style>
  <w:style w:type="character" w:customStyle="1" w:styleId="ListLabel235">
    <w:name w:val="ListLabel 235"/>
    <w:uiPriority w:val="99"/>
    <w:qFormat/>
    <w:rsid w:val="00455444"/>
    <w:rPr>
      <w:sz w:val="20"/>
    </w:rPr>
  </w:style>
  <w:style w:type="character" w:customStyle="1" w:styleId="ListLabel236">
    <w:name w:val="ListLabel 236"/>
    <w:uiPriority w:val="99"/>
    <w:qFormat/>
    <w:rsid w:val="00455444"/>
  </w:style>
  <w:style w:type="character" w:customStyle="1" w:styleId="ListLabel237">
    <w:name w:val="ListLabel 237"/>
    <w:uiPriority w:val="99"/>
    <w:qFormat/>
    <w:rsid w:val="00455444"/>
  </w:style>
  <w:style w:type="character" w:customStyle="1" w:styleId="ListLabel238">
    <w:name w:val="ListLabel 238"/>
    <w:uiPriority w:val="99"/>
    <w:qFormat/>
    <w:rsid w:val="00455444"/>
  </w:style>
  <w:style w:type="character" w:customStyle="1" w:styleId="ListLabel239">
    <w:name w:val="ListLabel 239"/>
    <w:uiPriority w:val="99"/>
    <w:qFormat/>
    <w:rsid w:val="00455444"/>
  </w:style>
  <w:style w:type="character" w:customStyle="1" w:styleId="ListLabel240">
    <w:name w:val="ListLabel 240"/>
    <w:uiPriority w:val="99"/>
    <w:qFormat/>
    <w:rsid w:val="00455444"/>
  </w:style>
  <w:style w:type="character" w:customStyle="1" w:styleId="ListLabel241">
    <w:name w:val="ListLabel 241"/>
    <w:uiPriority w:val="99"/>
    <w:qFormat/>
    <w:rsid w:val="00455444"/>
  </w:style>
  <w:style w:type="character" w:customStyle="1" w:styleId="ListLabel242">
    <w:name w:val="ListLabel 242"/>
    <w:uiPriority w:val="99"/>
    <w:qFormat/>
    <w:rsid w:val="00455444"/>
  </w:style>
  <w:style w:type="character" w:customStyle="1" w:styleId="ListLabel243">
    <w:name w:val="ListLabel 243"/>
    <w:uiPriority w:val="99"/>
    <w:qFormat/>
    <w:rsid w:val="00455444"/>
  </w:style>
  <w:style w:type="character" w:customStyle="1" w:styleId="ListLabel244">
    <w:name w:val="ListLabel 244"/>
    <w:uiPriority w:val="99"/>
    <w:qFormat/>
    <w:rsid w:val="00455444"/>
    <w:rPr>
      <w:sz w:val="20"/>
    </w:rPr>
  </w:style>
  <w:style w:type="character" w:customStyle="1" w:styleId="ListLabel245">
    <w:name w:val="ListLabel 245"/>
    <w:uiPriority w:val="99"/>
    <w:qFormat/>
    <w:rsid w:val="00455444"/>
  </w:style>
  <w:style w:type="character" w:customStyle="1" w:styleId="ListLabel246">
    <w:name w:val="ListLabel 246"/>
    <w:uiPriority w:val="99"/>
    <w:qFormat/>
    <w:rsid w:val="00455444"/>
  </w:style>
  <w:style w:type="character" w:customStyle="1" w:styleId="ListLabel247">
    <w:name w:val="ListLabel 247"/>
    <w:uiPriority w:val="99"/>
    <w:qFormat/>
    <w:rsid w:val="00455444"/>
  </w:style>
  <w:style w:type="character" w:customStyle="1" w:styleId="ListLabel248">
    <w:name w:val="ListLabel 248"/>
    <w:uiPriority w:val="99"/>
    <w:qFormat/>
    <w:rsid w:val="00455444"/>
  </w:style>
  <w:style w:type="character" w:customStyle="1" w:styleId="ListLabel249">
    <w:name w:val="ListLabel 249"/>
    <w:uiPriority w:val="99"/>
    <w:qFormat/>
    <w:rsid w:val="00455444"/>
  </w:style>
  <w:style w:type="character" w:customStyle="1" w:styleId="ListLabel250">
    <w:name w:val="ListLabel 250"/>
    <w:uiPriority w:val="99"/>
    <w:qFormat/>
    <w:rsid w:val="00455444"/>
  </w:style>
  <w:style w:type="character" w:customStyle="1" w:styleId="ListLabel251">
    <w:name w:val="ListLabel 251"/>
    <w:uiPriority w:val="99"/>
    <w:qFormat/>
    <w:rsid w:val="00455444"/>
  </w:style>
  <w:style w:type="character" w:customStyle="1" w:styleId="ListLabel252">
    <w:name w:val="ListLabel 252"/>
    <w:uiPriority w:val="99"/>
    <w:qFormat/>
    <w:rsid w:val="00455444"/>
  </w:style>
  <w:style w:type="character" w:customStyle="1" w:styleId="ListLabel253">
    <w:name w:val="ListLabel 253"/>
    <w:uiPriority w:val="99"/>
    <w:qFormat/>
    <w:rsid w:val="00455444"/>
    <w:rPr>
      <w:sz w:val="20"/>
    </w:rPr>
  </w:style>
  <w:style w:type="character" w:customStyle="1" w:styleId="ListLabel254">
    <w:name w:val="ListLabel 254"/>
    <w:uiPriority w:val="99"/>
    <w:qFormat/>
    <w:rsid w:val="00455444"/>
  </w:style>
  <w:style w:type="character" w:customStyle="1" w:styleId="ListLabel255">
    <w:name w:val="ListLabel 255"/>
    <w:uiPriority w:val="99"/>
    <w:qFormat/>
    <w:rsid w:val="00455444"/>
  </w:style>
  <w:style w:type="character" w:customStyle="1" w:styleId="ListLabel256">
    <w:name w:val="ListLabel 256"/>
    <w:uiPriority w:val="99"/>
    <w:qFormat/>
    <w:rsid w:val="00455444"/>
  </w:style>
  <w:style w:type="character" w:customStyle="1" w:styleId="ListLabel257">
    <w:name w:val="ListLabel 257"/>
    <w:uiPriority w:val="99"/>
    <w:qFormat/>
    <w:rsid w:val="00455444"/>
  </w:style>
  <w:style w:type="character" w:customStyle="1" w:styleId="ListLabel258">
    <w:name w:val="ListLabel 258"/>
    <w:uiPriority w:val="99"/>
    <w:qFormat/>
    <w:rsid w:val="00455444"/>
  </w:style>
  <w:style w:type="character" w:customStyle="1" w:styleId="ListLabel259">
    <w:name w:val="ListLabel 259"/>
    <w:uiPriority w:val="99"/>
    <w:qFormat/>
    <w:rsid w:val="00455444"/>
  </w:style>
  <w:style w:type="character" w:customStyle="1" w:styleId="ListLabel260">
    <w:name w:val="ListLabel 260"/>
    <w:uiPriority w:val="99"/>
    <w:qFormat/>
    <w:rsid w:val="00455444"/>
  </w:style>
  <w:style w:type="character" w:customStyle="1" w:styleId="ListLabel261">
    <w:name w:val="ListLabel 261"/>
    <w:uiPriority w:val="99"/>
    <w:qFormat/>
    <w:rsid w:val="00455444"/>
  </w:style>
  <w:style w:type="character" w:customStyle="1" w:styleId="ListLabel262">
    <w:name w:val="ListLabel 262"/>
    <w:uiPriority w:val="99"/>
    <w:qFormat/>
    <w:rsid w:val="00455444"/>
    <w:rPr>
      <w:sz w:val="20"/>
    </w:rPr>
  </w:style>
  <w:style w:type="character" w:customStyle="1" w:styleId="ListLabel263">
    <w:name w:val="ListLabel 263"/>
    <w:uiPriority w:val="99"/>
    <w:qFormat/>
    <w:rsid w:val="00455444"/>
  </w:style>
  <w:style w:type="character" w:customStyle="1" w:styleId="ListLabel264">
    <w:name w:val="ListLabel 264"/>
    <w:uiPriority w:val="99"/>
    <w:qFormat/>
    <w:rsid w:val="00455444"/>
  </w:style>
  <w:style w:type="character" w:customStyle="1" w:styleId="ListLabel265">
    <w:name w:val="ListLabel 265"/>
    <w:uiPriority w:val="99"/>
    <w:qFormat/>
    <w:rsid w:val="00455444"/>
  </w:style>
  <w:style w:type="character" w:customStyle="1" w:styleId="ListLabel266">
    <w:name w:val="ListLabel 266"/>
    <w:uiPriority w:val="99"/>
    <w:qFormat/>
    <w:rsid w:val="00455444"/>
  </w:style>
  <w:style w:type="character" w:customStyle="1" w:styleId="ListLabel267">
    <w:name w:val="ListLabel 267"/>
    <w:uiPriority w:val="99"/>
    <w:qFormat/>
    <w:rsid w:val="00455444"/>
  </w:style>
  <w:style w:type="character" w:customStyle="1" w:styleId="ListLabel268">
    <w:name w:val="ListLabel 268"/>
    <w:uiPriority w:val="99"/>
    <w:qFormat/>
    <w:rsid w:val="00455444"/>
  </w:style>
  <w:style w:type="character" w:customStyle="1" w:styleId="ListLabel269">
    <w:name w:val="ListLabel 269"/>
    <w:uiPriority w:val="99"/>
    <w:qFormat/>
    <w:rsid w:val="00455444"/>
  </w:style>
  <w:style w:type="character" w:customStyle="1" w:styleId="ListLabel270">
    <w:name w:val="ListLabel 270"/>
    <w:uiPriority w:val="99"/>
    <w:qFormat/>
    <w:rsid w:val="00455444"/>
  </w:style>
  <w:style w:type="character" w:customStyle="1" w:styleId="ListLabel271">
    <w:name w:val="ListLabel 271"/>
    <w:uiPriority w:val="99"/>
    <w:qFormat/>
    <w:rsid w:val="00455444"/>
    <w:rPr>
      <w:sz w:val="20"/>
    </w:rPr>
  </w:style>
  <w:style w:type="character" w:customStyle="1" w:styleId="ListLabel272">
    <w:name w:val="ListLabel 272"/>
    <w:uiPriority w:val="99"/>
    <w:qFormat/>
    <w:rsid w:val="00455444"/>
  </w:style>
  <w:style w:type="character" w:customStyle="1" w:styleId="ListLabel273">
    <w:name w:val="ListLabel 273"/>
    <w:uiPriority w:val="99"/>
    <w:qFormat/>
    <w:rsid w:val="00455444"/>
  </w:style>
  <w:style w:type="character" w:customStyle="1" w:styleId="ListLabel274">
    <w:name w:val="ListLabel 274"/>
    <w:uiPriority w:val="99"/>
    <w:qFormat/>
    <w:rsid w:val="00455444"/>
  </w:style>
  <w:style w:type="character" w:customStyle="1" w:styleId="ListLabel275">
    <w:name w:val="ListLabel 275"/>
    <w:uiPriority w:val="99"/>
    <w:qFormat/>
    <w:rsid w:val="00455444"/>
  </w:style>
  <w:style w:type="character" w:customStyle="1" w:styleId="ListLabel276">
    <w:name w:val="ListLabel 276"/>
    <w:uiPriority w:val="99"/>
    <w:qFormat/>
    <w:rsid w:val="00455444"/>
  </w:style>
  <w:style w:type="character" w:customStyle="1" w:styleId="ListLabel277">
    <w:name w:val="ListLabel 277"/>
    <w:uiPriority w:val="99"/>
    <w:qFormat/>
    <w:rsid w:val="00455444"/>
  </w:style>
  <w:style w:type="character" w:customStyle="1" w:styleId="ListLabel278">
    <w:name w:val="ListLabel 278"/>
    <w:uiPriority w:val="99"/>
    <w:qFormat/>
    <w:rsid w:val="00455444"/>
  </w:style>
  <w:style w:type="character" w:customStyle="1" w:styleId="ListLabel279">
    <w:name w:val="ListLabel 279"/>
    <w:uiPriority w:val="99"/>
    <w:qFormat/>
    <w:rsid w:val="00455444"/>
  </w:style>
  <w:style w:type="character" w:customStyle="1" w:styleId="ListLabel280">
    <w:name w:val="ListLabel 280"/>
    <w:uiPriority w:val="99"/>
    <w:qFormat/>
    <w:rsid w:val="00455444"/>
    <w:rPr>
      <w:sz w:val="20"/>
    </w:rPr>
  </w:style>
  <w:style w:type="character" w:customStyle="1" w:styleId="ListLabel281">
    <w:name w:val="ListLabel 281"/>
    <w:uiPriority w:val="99"/>
    <w:qFormat/>
    <w:rsid w:val="00455444"/>
  </w:style>
  <w:style w:type="character" w:customStyle="1" w:styleId="ListLabel282">
    <w:name w:val="ListLabel 282"/>
    <w:uiPriority w:val="99"/>
    <w:qFormat/>
    <w:rsid w:val="00455444"/>
  </w:style>
  <w:style w:type="character" w:customStyle="1" w:styleId="ListLabel283">
    <w:name w:val="ListLabel 283"/>
    <w:uiPriority w:val="99"/>
    <w:qFormat/>
    <w:rsid w:val="00455444"/>
  </w:style>
  <w:style w:type="character" w:customStyle="1" w:styleId="ListLabel284">
    <w:name w:val="ListLabel 284"/>
    <w:uiPriority w:val="99"/>
    <w:qFormat/>
    <w:rsid w:val="00455444"/>
  </w:style>
  <w:style w:type="character" w:customStyle="1" w:styleId="ListLabel285">
    <w:name w:val="ListLabel 285"/>
    <w:uiPriority w:val="99"/>
    <w:qFormat/>
    <w:rsid w:val="00455444"/>
  </w:style>
  <w:style w:type="character" w:customStyle="1" w:styleId="ListLabel286">
    <w:name w:val="ListLabel 286"/>
    <w:uiPriority w:val="99"/>
    <w:qFormat/>
    <w:rsid w:val="00455444"/>
  </w:style>
  <w:style w:type="character" w:customStyle="1" w:styleId="ListLabel287">
    <w:name w:val="ListLabel 287"/>
    <w:uiPriority w:val="99"/>
    <w:qFormat/>
    <w:rsid w:val="00455444"/>
  </w:style>
  <w:style w:type="character" w:customStyle="1" w:styleId="ListLabel288">
    <w:name w:val="ListLabel 288"/>
    <w:uiPriority w:val="99"/>
    <w:qFormat/>
    <w:rsid w:val="00455444"/>
  </w:style>
  <w:style w:type="character" w:customStyle="1" w:styleId="ListLabel289">
    <w:name w:val="ListLabel 289"/>
    <w:uiPriority w:val="99"/>
    <w:qFormat/>
    <w:rsid w:val="00455444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455444"/>
  </w:style>
  <w:style w:type="character" w:customStyle="1" w:styleId="ListLabel291">
    <w:name w:val="ListLabel 291"/>
    <w:uiPriority w:val="99"/>
    <w:qFormat/>
    <w:rsid w:val="00455444"/>
  </w:style>
  <w:style w:type="character" w:customStyle="1" w:styleId="ListLabel292">
    <w:name w:val="ListLabel 292"/>
    <w:uiPriority w:val="99"/>
    <w:qFormat/>
    <w:rsid w:val="00455444"/>
  </w:style>
  <w:style w:type="character" w:customStyle="1" w:styleId="ListLabel293">
    <w:name w:val="ListLabel 293"/>
    <w:uiPriority w:val="99"/>
    <w:qFormat/>
    <w:rsid w:val="00455444"/>
  </w:style>
  <w:style w:type="character" w:customStyle="1" w:styleId="ListLabel294">
    <w:name w:val="ListLabel 294"/>
    <w:uiPriority w:val="99"/>
    <w:qFormat/>
    <w:rsid w:val="00455444"/>
  </w:style>
  <w:style w:type="character" w:customStyle="1" w:styleId="ListLabel295">
    <w:name w:val="ListLabel 295"/>
    <w:uiPriority w:val="99"/>
    <w:qFormat/>
    <w:rsid w:val="00455444"/>
  </w:style>
  <w:style w:type="character" w:customStyle="1" w:styleId="ListLabel296">
    <w:name w:val="ListLabel 296"/>
    <w:uiPriority w:val="99"/>
    <w:qFormat/>
    <w:rsid w:val="00455444"/>
  </w:style>
  <w:style w:type="character" w:customStyle="1" w:styleId="ListLabel297">
    <w:name w:val="ListLabel 297"/>
    <w:uiPriority w:val="99"/>
    <w:qFormat/>
    <w:rsid w:val="00455444"/>
  </w:style>
  <w:style w:type="character" w:customStyle="1" w:styleId="ListLabel298">
    <w:name w:val="ListLabel 298"/>
    <w:uiPriority w:val="99"/>
    <w:qFormat/>
    <w:rsid w:val="00455444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455444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455444"/>
    <w:rPr>
      <w:b/>
    </w:rPr>
  </w:style>
  <w:style w:type="character" w:customStyle="1" w:styleId="ListLabel299">
    <w:name w:val="ListLabel 299"/>
    <w:uiPriority w:val="99"/>
    <w:qFormat/>
    <w:rsid w:val="00455444"/>
    <w:rPr>
      <w:sz w:val="20"/>
    </w:rPr>
  </w:style>
  <w:style w:type="character" w:customStyle="1" w:styleId="ListLabel300">
    <w:name w:val="ListLabel 300"/>
    <w:uiPriority w:val="99"/>
    <w:qFormat/>
    <w:rsid w:val="00455444"/>
  </w:style>
  <w:style w:type="character" w:customStyle="1" w:styleId="ListLabel301">
    <w:name w:val="ListLabel 301"/>
    <w:uiPriority w:val="99"/>
    <w:qFormat/>
    <w:rsid w:val="00455444"/>
  </w:style>
  <w:style w:type="character" w:customStyle="1" w:styleId="ListLabel302">
    <w:name w:val="ListLabel 302"/>
    <w:uiPriority w:val="99"/>
    <w:qFormat/>
    <w:rsid w:val="00455444"/>
  </w:style>
  <w:style w:type="character" w:customStyle="1" w:styleId="ListLabel303">
    <w:name w:val="ListLabel 303"/>
    <w:uiPriority w:val="99"/>
    <w:qFormat/>
    <w:rsid w:val="00455444"/>
  </w:style>
  <w:style w:type="character" w:customStyle="1" w:styleId="ListLabel304">
    <w:name w:val="ListLabel 304"/>
    <w:uiPriority w:val="99"/>
    <w:qFormat/>
    <w:rsid w:val="00455444"/>
  </w:style>
  <w:style w:type="character" w:customStyle="1" w:styleId="ListLabel305">
    <w:name w:val="ListLabel 305"/>
    <w:uiPriority w:val="99"/>
    <w:qFormat/>
    <w:rsid w:val="00455444"/>
  </w:style>
  <w:style w:type="character" w:customStyle="1" w:styleId="ListLabel306">
    <w:name w:val="ListLabel 306"/>
    <w:uiPriority w:val="99"/>
    <w:qFormat/>
    <w:rsid w:val="00455444"/>
  </w:style>
  <w:style w:type="character" w:customStyle="1" w:styleId="ListLabel307">
    <w:name w:val="ListLabel 307"/>
    <w:uiPriority w:val="99"/>
    <w:qFormat/>
    <w:rsid w:val="00455444"/>
  </w:style>
  <w:style w:type="character" w:customStyle="1" w:styleId="ListLabel308">
    <w:name w:val="ListLabel 308"/>
    <w:uiPriority w:val="99"/>
    <w:qFormat/>
    <w:rsid w:val="00455444"/>
    <w:rPr>
      <w:sz w:val="20"/>
    </w:rPr>
  </w:style>
  <w:style w:type="character" w:customStyle="1" w:styleId="ListLabel309">
    <w:name w:val="ListLabel 309"/>
    <w:uiPriority w:val="99"/>
    <w:qFormat/>
    <w:rsid w:val="00455444"/>
    <w:rPr>
      <w:sz w:val="20"/>
    </w:rPr>
  </w:style>
  <w:style w:type="character" w:customStyle="1" w:styleId="ListLabel310">
    <w:name w:val="ListLabel 310"/>
    <w:uiPriority w:val="99"/>
    <w:qFormat/>
    <w:rsid w:val="00455444"/>
  </w:style>
  <w:style w:type="character" w:customStyle="1" w:styleId="ListLabel311">
    <w:name w:val="ListLabel 311"/>
    <w:uiPriority w:val="99"/>
    <w:qFormat/>
    <w:rsid w:val="00455444"/>
  </w:style>
  <w:style w:type="character" w:customStyle="1" w:styleId="ListLabel312">
    <w:name w:val="ListLabel 312"/>
    <w:uiPriority w:val="99"/>
    <w:qFormat/>
    <w:rsid w:val="00455444"/>
  </w:style>
  <w:style w:type="character" w:customStyle="1" w:styleId="ListLabel313">
    <w:name w:val="ListLabel 313"/>
    <w:uiPriority w:val="99"/>
    <w:qFormat/>
    <w:rsid w:val="00455444"/>
  </w:style>
  <w:style w:type="character" w:customStyle="1" w:styleId="ListLabel314">
    <w:name w:val="ListLabel 314"/>
    <w:uiPriority w:val="99"/>
    <w:qFormat/>
    <w:rsid w:val="00455444"/>
  </w:style>
  <w:style w:type="character" w:customStyle="1" w:styleId="ListLabel315">
    <w:name w:val="ListLabel 315"/>
    <w:uiPriority w:val="99"/>
    <w:qFormat/>
    <w:rsid w:val="00455444"/>
  </w:style>
  <w:style w:type="character" w:customStyle="1" w:styleId="ListLabel316">
    <w:name w:val="ListLabel 316"/>
    <w:uiPriority w:val="99"/>
    <w:qFormat/>
    <w:rsid w:val="00455444"/>
  </w:style>
  <w:style w:type="character" w:customStyle="1" w:styleId="ListLabel317">
    <w:name w:val="ListLabel 317"/>
    <w:uiPriority w:val="99"/>
    <w:qFormat/>
    <w:rsid w:val="00455444"/>
  </w:style>
  <w:style w:type="character" w:customStyle="1" w:styleId="ListLabel318">
    <w:name w:val="ListLabel 318"/>
    <w:uiPriority w:val="99"/>
    <w:qFormat/>
    <w:rsid w:val="00455444"/>
    <w:rPr>
      <w:sz w:val="20"/>
    </w:rPr>
  </w:style>
  <w:style w:type="character" w:customStyle="1" w:styleId="ListLabel319">
    <w:name w:val="ListLabel 319"/>
    <w:uiPriority w:val="99"/>
    <w:qFormat/>
    <w:rsid w:val="00455444"/>
  </w:style>
  <w:style w:type="character" w:customStyle="1" w:styleId="ListLabel320">
    <w:name w:val="ListLabel 320"/>
    <w:uiPriority w:val="99"/>
    <w:qFormat/>
    <w:rsid w:val="00455444"/>
  </w:style>
  <w:style w:type="character" w:customStyle="1" w:styleId="ListLabel321">
    <w:name w:val="ListLabel 321"/>
    <w:uiPriority w:val="99"/>
    <w:qFormat/>
    <w:rsid w:val="00455444"/>
  </w:style>
  <w:style w:type="character" w:customStyle="1" w:styleId="ListLabel322">
    <w:name w:val="ListLabel 322"/>
    <w:uiPriority w:val="99"/>
    <w:qFormat/>
    <w:rsid w:val="00455444"/>
  </w:style>
  <w:style w:type="character" w:customStyle="1" w:styleId="ListLabel323">
    <w:name w:val="ListLabel 323"/>
    <w:uiPriority w:val="99"/>
    <w:qFormat/>
    <w:rsid w:val="00455444"/>
  </w:style>
  <w:style w:type="character" w:customStyle="1" w:styleId="ListLabel324">
    <w:name w:val="ListLabel 324"/>
    <w:uiPriority w:val="99"/>
    <w:qFormat/>
    <w:rsid w:val="00455444"/>
  </w:style>
  <w:style w:type="character" w:customStyle="1" w:styleId="ListLabel325">
    <w:name w:val="ListLabel 325"/>
    <w:uiPriority w:val="99"/>
    <w:qFormat/>
    <w:rsid w:val="00455444"/>
  </w:style>
  <w:style w:type="character" w:customStyle="1" w:styleId="ListLabel326">
    <w:name w:val="ListLabel 326"/>
    <w:uiPriority w:val="99"/>
    <w:qFormat/>
    <w:rsid w:val="00455444"/>
  </w:style>
  <w:style w:type="character" w:customStyle="1" w:styleId="ListLabel327">
    <w:name w:val="ListLabel 327"/>
    <w:uiPriority w:val="99"/>
    <w:qFormat/>
    <w:rsid w:val="00455444"/>
    <w:rPr>
      <w:b/>
      <w:sz w:val="20"/>
    </w:rPr>
  </w:style>
  <w:style w:type="character" w:customStyle="1" w:styleId="ListLabel328">
    <w:name w:val="ListLabel 328"/>
    <w:uiPriority w:val="99"/>
    <w:qFormat/>
    <w:rsid w:val="00455444"/>
  </w:style>
  <w:style w:type="character" w:customStyle="1" w:styleId="ListLabel329">
    <w:name w:val="ListLabel 329"/>
    <w:uiPriority w:val="99"/>
    <w:qFormat/>
    <w:rsid w:val="00455444"/>
  </w:style>
  <w:style w:type="character" w:customStyle="1" w:styleId="ListLabel330">
    <w:name w:val="ListLabel 330"/>
    <w:uiPriority w:val="99"/>
    <w:qFormat/>
    <w:rsid w:val="00455444"/>
  </w:style>
  <w:style w:type="character" w:customStyle="1" w:styleId="ListLabel331">
    <w:name w:val="ListLabel 331"/>
    <w:uiPriority w:val="99"/>
    <w:qFormat/>
    <w:rsid w:val="00455444"/>
  </w:style>
  <w:style w:type="character" w:customStyle="1" w:styleId="ListLabel332">
    <w:name w:val="ListLabel 332"/>
    <w:uiPriority w:val="99"/>
    <w:qFormat/>
    <w:rsid w:val="00455444"/>
  </w:style>
  <w:style w:type="character" w:customStyle="1" w:styleId="ListLabel333">
    <w:name w:val="ListLabel 333"/>
    <w:uiPriority w:val="99"/>
    <w:qFormat/>
    <w:rsid w:val="00455444"/>
  </w:style>
  <w:style w:type="character" w:customStyle="1" w:styleId="ListLabel334">
    <w:name w:val="ListLabel 334"/>
    <w:uiPriority w:val="99"/>
    <w:qFormat/>
    <w:rsid w:val="00455444"/>
  </w:style>
  <w:style w:type="character" w:customStyle="1" w:styleId="ListLabel335">
    <w:name w:val="ListLabel 335"/>
    <w:uiPriority w:val="99"/>
    <w:qFormat/>
    <w:rsid w:val="00455444"/>
  </w:style>
  <w:style w:type="character" w:customStyle="1" w:styleId="ListLabel336">
    <w:name w:val="ListLabel 336"/>
    <w:uiPriority w:val="99"/>
    <w:qFormat/>
    <w:rsid w:val="00455444"/>
    <w:rPr>
      <w:sz w:val="20"/>
    </w:rPr>
  </w:style>
  <w:style w:type="character" w:customStyle="1" w:styleId="ListLabel337">
    <w:name w:val="ListLabel 337"/>
    <w:uiPriority w:val="99"/>
    <w:qFormat/>
    <w:rsid w:val="00455444"/>
  </w:style>
  <w:style w:type="character" w:customStyle="1" w:styleId="ListLabel338">
    <w:name w:val="ListLabel 338"/>
    <w:uiPriority w:val="99"/>
    <w:qFormat/>
    <w:rsid w:val="00455444"/>
  </w:style>
  <w:style w:type="character" w:customStyle="1" w:styleId="ListLabel339">
    <w:name w:val="ListLabel 339"/>
    <w:uiPriority w:val="99"/>
    <w:qFormat/>
    <w:rsid w:val="00455444"/>
  </w:style>
  <w:style w:type="character" w:customStyle="1" w:styleId="ListLabel340">
    <w:name w:val="ListLabel 340"/>
    <w:uiPriority w:val="99"/>
    <w:qFormat/>
    <w:rsid w:val="00455444"/>
  </w:style>
  <w:style w:type="character" w:customStyle="1" w:styleId="ListLabel341">
    <w:name w:val="ListLabel 341"/>
    <w:uiPriority w:val="99"/>
    <w:qFormat/>
    <w:rsid w:val="00455444"/>
  </w:style>
  <w:style w:type="character" w:customStyle="1" w:styleId="ListLabel342">
    <w:name w:val="ListLabel 342"/>
    <w:uiPriority w:val="99"/>
    <w:qFormat/>
    <w:rsid w:val="00455444"/>
  </w:style>
  <w:style w:type="character" w:customStyle="1" w:styleId="ListLabel343">
    <w:name w:val="ListLabel 343"/>
    <w:uiPriority w:val="99"/>
    <w:qFormat/>
    <w:rsid w:val="00455444"/>
  </w:style>
  <w:style w:type="character" w:customStyle="1" w:styleId="ListLabel344">
    <w:name w:val="ListLabel 344"/>
    <w:uiPriority w:val="99"/>
    <w:qFormat/>
    <w:rsid w:val="00455444"/>
  </w:style>
  <w:style w:type="character" w:customStyle="1" w:styleId="ListLabel345">
    <w:name w:val="ListLabel 345"/>
    <w:uiPriority w:val="99"/>
    <w:qFormat/>
    <w:rsid w:val="00455444"/>
    <w:rPr>
      <w:sz w:val="20"/>
    </w:rPr>
  </w:style>
  <w:style w:type="character" w:customStyle="1" w:styleId="ListLabel346">
    <w:name w:val="ListLabel 346"/>
    <w:uiPriority w:val="99"/>
    <w:qFormat/>
    <w:rsid w:val="00455444"/>
  </w:style>
  <w:style w:type="character" w:customStyle="1" w:styleId="ListLabel347">
    <w:name w:val="ListLabel 347"/>
    <w:uiPriority w:val="99"/>
    <w:qFormat/>
    <w:rsid w:val="00455444"/>
  </w:style>
  <w:style w:type="character" w:customStyle="1" w:styleId="ListLabel348">
    <w:name w:val="ListLabel 348"/>
    <w:uiPriority w:val="99"/>
    <w:qFormat/>
    <w:rsid w:val="00455444"/>
  </w:style>
  <w:style w:type="character" w:customStyle="1" w:styleId="ListLabel349">
    <w:name w:val="ListLabel 349"/>
    <w:uiPriority w:val="99"/>
    <w:qFormat/>
    <w:rsid w:val="00455444"/>
  </w:style>
  <w:style w:type="character" w:customStyle="1" w:styleId="ListLabel350">
    <w:name w:val="ListLabel 350"/>
    <w:uiPriority w:val="99"/>
    <w:qFormat/>
    <w:rsid w:val="00455444"/>
  </w:style>
  <w:style w:type="character" w:customStyle="1" w:styleId="ListLabel351">
    <w:name w:val="ListLabel 351"/>
    <w:uiPriority w:val="99"/>
    <w:qFormat/>
    <w:rsid w:val="00455444"/>
  </w:style>
  <w:style w:type="character" w:customStyle="1" w:styleId="ListLabel352">
    <w:name w:val="ListLabel 352"/>
    <w:uiPriority w:val="99"/>
    <w:qFormat/>
    <w:rsid w:val="00455444"/>
  </w:style>
  <w:style w:type="character" w:customStyle="1" w:styleId="ListLabel353">
    <w:name w:val="ListLabel 353"/>
    <w:uiPriority w:val="99"/>
    <w:qFormat/>
    <w:rsid w:val="00455444"/>
  </w:style>
  <w:style w:type="character" w:customStyle="1" w:styleId="ListLabel354">
    <w:name w:val="ListLabel 354"/>
    <w:uiPriority w:val="99"/>
    <w:qFormat/>
    <w:rsid w:val="00455444"/>
    <w:rPr>
      <w:sz w:val="20"/>
    </w:rPr>
  </w:style>
  <w:style w:type="character" w:customStyle="1" w:styleId="ListLabel355">
    <w:name w:val="ListLabel 355"/>
    <w:uiPriority w:val="99"/>
    <w:qFormat/>
    <w:rsid w:val="00455444"/>
  </w:style>
  <w:style w:type="character" w:customStyle="1" w:styleId="ListLabel356">
    <w:name w:val="ListLabel 356"/>
    <w:uiPriority w:val="99"/>
    <w:qFormat/>
    <w:rsid w:val="00455444"/>
  </w:style>
  <w:style w:type="character" w:customStyle="1" w:styleId="ListLabel357">
    <w:name w:val="ListLabel 357"/>
    <w:uiPriority w:val="99"/>
    <w:qFormat/>
    <w:rsid w:val="00455444"/>
  </w:style>
  <w:style w:type="character" w:customStyle="1" w:styleId="ListLabel358">
    <w:name w:val="ListLabel 358"/>
    <w:uiPriority w:val="99"/>
    <w:qFormat/>
    <w:rsid w:val="00455444"/>
  </w:style>
  <w:style w:type="character" w:customStyle="1" w:styleId="ListLabel359">
    <w:name w:val="ListLabel 359"/>
    <w:uiPriority w:val="99"/>
    <w:qFormat/>
    <w:rsid w:val="00455444"/>
  </w:style>
  <w:style w:type="character" w:customStyle="1" w:styleId="ListLabel360">
    <w:name w:val="ListLabel 360"/>
    <w:uiPriority w:val="99"/>
    <w:qFormat/>
    <w:rsid w:val="00455444"/>
  </w:style>
  <w:style w:type="character" w:customStyle="1" w:styleId="ListLabel361">
    <w:name w:val="ListLabel 361"/>
    <w:uiPriority w:val="99"/>
    <w:qFormat/>
    <w:rsid w:val="00455444"/>
  </w:style>
  <w:style w:type="character" w:customStyle="1" w:styleId="ListLabel362">
    <w:name w:val="ListLabel 362"/>
    <w:uiPriority w:val="99"/>
    <w:qFormat/>
    <w:rsid w:val="00455444"/>
  </w:style>
  <w:style w:type="character" w:customStyle="1" w:styleId="ListLabel363">
    <w:name w:val="ListLabel 363"/>
    <w:uiPriority w:val="99"/>
    <w:qFormat/>
    <w:rsid w:val="00455444"/>
    <w:rPr>
      <w:sz w:val="20"/>
    </w:rPr>
  </w:style>
  <w:style w:type="character" w:customStyle="1" w:styleId="ListLabel364">
    <w:name w:val="ListLabel 364"/>
    <w:uiPriority w:val="99"/>
    <w:qFormat/>
    <w:rsid w:val="00455444"/>
  </w:style>
  <w:style w:type="character" w:customStyle="1" w:styleId="ListLabel365">
    <w:name w:val="ListLabel 365"/>
    <w:uiPriority w:val="99"/>
    <w:qFormat/>
    <w:rsid w:val="00455444"/>
  </w:style>
  <w:style w:type="character" w:customStyle="1" w:styleId="ListLabel366">
    <w:name w:val="ListLabel 366"/>
    <w:uiPriority w:val="99"/>
    <w:qFormat/>
    <w:rsid w:val="00455444"/>
  </w:style>
  <w:style w:type="character" w:customStyle="1" w:styleId="ListLabel367">
    <w:name w:val="ListLabel 367"/>
    <w:uiPriority w:val="99"/>
    <w:qFormat/>
    <w:rsid w:val="00455444"/>
  </w:style>
  <w:style w:type="character" w:customStyle="1" w:styleId="ListLabel368">
    <w:name w:val="ListLabel 368"/>
    <w:uiPriority w:val="99"/>
    <w:qFormat/>
    <w:rsid w:val="00455444"/>
  </w:style>
  <w:style w:type="character" w:customStyle="1" w:styleId="ListLabel369">
    <w:name w:val="ListLabel 369"/>
    <w:uiPriority w:val="99"/>
    <w:qFormat/>
    <w:rsid w:val="00455444"/>
  </w:style>
  <w:style w:type="character" w:customStyle="1" w:styleId="ListLabel370">
    <w:name w:val="ListLabel 370"/>
    <w:uiPriority w:val="99"/>
    <w:qFormat/>
    <w:rsid w:val="00455444"/>
  </w:style>
  <w:style w:type="character" w:customStyle="1" w:styleId="ListLabel371">
    <w:name w:val="ListLabel 371"/>
    <w:uiPriority w:val="99"/>
    <w:qFormat/>
    <w:rsid w:val="00455444"/>
  </w:style>
  <w:style w:type="character" w:customStyle="1" w:styleId="ListLabel372">
    <w:name w:val="ListLabel 372"/>
    <w:uiPriority w:val="99"/>
    <w:qFormat/>
    <w:rsid w:val="00455444"/>
    <w:rPr>
      <w:sz w:val="20"/>
    </w:rPr>
  </w:style>
  <w:style w:type="character" w:customStyle="1" w:styleId="ListLabel373">
    <w:name w:val="ListLabel 373"/>
    <w:uiPriority w:val="99"/>
    <w:qFormat/>
    <w:rsid w:val="00455444"/>
  </w:style>
  <w:style w:type="character" w:customStyle="1" w:styleId="ListLabel374">
    <w:name w:val="ListLabel 374"/>
    <w:uiPriority w:val="99"/>
    <w:qFormat/>
    <w:rsid w:val="00455444"/>
  </w:style>
  <w:style w:type="character" w:customStyle="1" w:styleId="ListLabel375">
    <w:name w:val="ListLabel 375"/>
    <w:uiPriority w:val="99"/>
    <w:qFormat/>
    <w:rsid w:val="00455444"/>
  </w:style>
  <w:style w:type="character" w:customStyle="1" w:styleId="ListLabel376">
    <w:name w:val="ListLabel 376"/>
    <w:uiPriority w:val="99"/>
    <w:qFormat/>
    <w:rsid w:val="00455444"/>
  </w:style>
  <w:style w:type="character" w:customStyle="1" w:styleId="ListLabel377">
    <w:name w:val="ListLabel 377"/>
    <w:uiPriority w:val="99"/>
    <w:qFormat/>
    <w:rsid w:val="00455444"/>
  </w:style>
  <w:style w:type="character" w:customStyle="1" w:styleId="ListLabel378">
    <w:name w:val="ListLabel 378"/>
    <w:uiPriority w:val="99"/>
    <w:qFormat/>
    <w:rsid w:val="00455444"/>
  </w:style>
  <w:style w:type="character" w:customStyle="1" w:styleId="ListLabel379">
    <w:name w:val="ListLabel 379"/>
    <w:uiPriority w:val="99"/>
    <w:qFormat/>
    <w:rsid w:val="00455444"/>
  </w:style>
  <w:style w:type="character" w:customStyle="1" w:styleId="ListLabel380">
    <w:name w:val="ListLabel 380"/>
    <w:uiPriority w:val="99"/>
    <w:qFormat/>
    <w:rsid w:val="00455444"/>
  </w:style>
  <w:style w:type="character" w:customStyle="1" w:styleId="ListLabel381">
    <w:name w:val="ListLabel 381"/>
    <w:uiPriority w:val="99"/>
    <w:qFormat/>
    <w:rsid w:val="00455444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455444"/>
  </w:style>
  <w:style w:type="character" w:customStyle="1" w:styleId="ListLabel383">
    <w:name w:val="ListLabel 383"/>
    <w:uiPriority w:val="99"/>
    <w:qFormat/>
    <w:rsid w:val="00455444"/>
  </w:style>
  <w:style w:type="character" w:customStyle="1" w:styleId="ListLabel384">
    <w:name w:val="ListLabel 384"/>
    <w:uiPriority w:val="99"/>
    <w:qFormat/>
    <w:rsid w:val="00455444"/>
  </w:style>
  <w:style w:type="character" w:customStyle="1" w:styleId="ListLabel385">
    <w:name w:val="ListLabel 385"/>
    <w:uiPriority w:val="99"/>
    <w:qFormat/>
    <w:rsid w:val="00455444"/>
  </w:style>
  <w:style w:type="character" w:customStyle="1" w:styleId="ListLabel386">
    <w:name w:val="ListLabel 386"/>
    <w:uiPriority w:val="99"/>
    <w:qFormat/>
    <w:rsid w:val="00455444"/>
  </w:style>
  <w:style w:type="character" w:customStyle="1" w:styleId="ListLabel387">
    <w:name w:val="ListLabel 387"/>
    <w:uiPriority w:val="99"/>
    <w:qFormat/>
    <w:rsid w:val="00455444"/>
  </w:style>
  <w:style w:type="character" w:customStyle="1" w:styleId="ListLabel388">
    <w:name w:val="ListLabel 388"/>
    <w:uiPriority w:val="99"/>
    <w:qFormat/>
    <w:rsid w:val="00455444"/>
  </w:style>
  <w:style w:type="character" w:customStyle="1" w:styleId="ListLabel389">
    <w:name w:val="ListLabel 389"/>
    <w:uiPriority w:val="99"/>
    <w:qFormat/>
    <w:rsid w:val="00455444"/>
  </w:style>
  <w:style w:type="character" w:customStyle="1" w:styleId="ListLabel390">
    <w:name w:val="ListLabel 390"/>
    <w:uiPriority w:val="99"/>
    <w:qFormat/>
    <w:rsid w:val="00455444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455444"/>
  </w:style>
  <w:style w:type="character" w:customStyle="1" w:styleId="ListLabel392">
    <w:name w:val="ListLabel 392"/>
    <w:uiPriority w:val="99"/>
    <w:qFormat/>
    <w:rsid w:val="00455444"/>
  </w:style>
  <w:style w:type="character" w:customStyle="1" w:styleId="ListLabel393">
    <w:name w:val="ListLabel 393"/>
    <w:uiPriority w:val="99"/>
    <w:qFormat/>
    <w:rsid w:val="00455444"/>
  </w:style>
  <w:style w:type="character" w:customStyle="1" w:styleId="ListLabel394">
    <w:name w:val="ListLabel 394"/>
    <w:uiPriority w:val="99"/>
    <w:qFormat/>
    <w:rsid w:val="00455444"/>
  </w:style>
  <w:style w:type="character" w:customStyle="1" w:styleId="ListLabel395">
    <w:name w:val="ListLabel 395"/>
    <w:uiPriority w:val="99"/>
    <w:qFormat/>
    <w:rsid w:val="00455444"/>
  </w:style>
  <w:style w:type="character" w:customStyle="1" w:styleId="ListLabel396">
    <w:name w:val="ListLabel 396"/>
    <w:uiPriority w:val="99"/>
    <w:qFormat/>
    <w:rsid w:val="00455444"/>
  </w:style>
  <w:style w:type="character" w:customStyle="1" w:styleId="ListLabel397">
    <w:name w:val="ListLabel 397"/>
    <w:uiPriority w:val="99"/>
    <w:qFormat/>
    <w:rsid w:val="00455444"/>
  </w:style>
  <w:style w:type="character" w:customStyle="1" w:styleId="ListLabel398">
    <w:name w:val="ListLabel 398"/>
    <w:uiPriority w:val="99"/>
    <w:qFormat/>
    <w:rsid w:val="00455444"/>
  </w:style>
  <w:style w:type="paragraph" w:customStyle="1" w:styleId="Caption1">
    <w:name w:val="Caption1"/>
    <w:basedOn w:val="a2"/>
    <w:uiPriority w:val="99"/>
    <w:qFormat/>
    <w:rsid w:val="00455444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455444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455444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455444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455444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455444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455444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455444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455444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455444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455444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455444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455444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455444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455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455444"/>
    <w:rPr>
      <w:sz w:val="16"/>
    </w:rPr>
  </w:style>
  <w:style w:type="paragraph" w:customStyle="1" w:styleId="7f1">
    <w:name w:val="Знак7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455444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45544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455444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455444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455444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455444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455444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455444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455444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455444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455444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455444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455444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455444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455444"/>
    <w:rPr>
      <w:sz w:val="16"/>
      <w:lang w:val="ru-RU" w:eastAsia="ru-RU"/>
    </w:rPr>
  </w:style>
  <w:style w:type="character" w:customStyle="1" w:styleId="1890">
    <w:name w:val="Знак Знак189"/>
    <w:uiPriority w:val="99"/>
    <w:rsid w:val="00455444"/>
    <w:rPr>
      <w:rFonts w:ascii="Courier New" w:hAnsi="Courier New"/>
    </w:rPr>
  </w:style>
  <w:style w:type="character" w:customStyle="1" w:styleId="931">
    <w:name w:val="Знак Знак93"/>
    <w:uiPriority w:val="99"/>
    <w:locked/>
    <w:rsid w:val="00455444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455444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455444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455444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455444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455444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455444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455444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455444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455444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455444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455444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455444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45544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455444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455444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45544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45544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45544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455444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455444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45544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45544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455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455444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455444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455444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45544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4554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455444"/>
    <w:rPr>
      <w:sz w:val="24"/>
    </w:rPr>
  </w:style>
  <w:style w:type="character" w:customStyle="1" w:styleId="6f7">
    <w:name w:val="Слабое выделение6"/>
    <w:uiPriority w:val="99"/>
    <w:rsid w:val="00455444"/>
    <w:rPr>
      <w:i/>
      <w:color w:val="808080"/>
    </w:rPr>
  </w:style>
  <w:style w:type="character" w:customStyle="1" w:styleId="21f7">
    <w:name w:val="Знак21"/>
    <w:uiPriority w:val="99"/>
    <w:rsid w:val="00455444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455444"/>
  </w:style>
  <w:style w:type="character" w:customStyle="1" w:styleId="5f9">
    <w:name w:val="Замещающий текст5"/>
    <w:uiPriority w:val="99"/>
    <w:rsid w:val="00455444"/>
    <w:rPr>
      <w:color w:val="808080"/>
    </w:rPr>
  </w:style>
  <w:style w:type="character" w:customStyle="1" w:styleId="6f8">
    <w:name w:val="Сильное выделение6"/>
    <w:uiPriority w:val="99"/>
    <w:rsid w:val="00455444"/>
    <w:rPr>
      <w:b/>
    </w:rPr>
  </w:style>
  <w:style w:type="character" w:customStyle="1" w:styleId="4fd">
    <w:name w:val="Основной текст с отступом Знак4"/>
    <w:uiPriority w:val="99"/>
    <w:semiHidden/>
    <w:rsid w:val="00455444"/>
    <w:rPr>
      <w:sz w:val="24"/>
    </w:rPr>
  </w:style>
  <w:style w:type="character" w:customStyle="1" w:styleId="2013">
    <w:name w:val="Знак Знак2013"/>
    <w:uiPriority w:val="99"/>
    <w:rsid w:val="00455444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455444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455444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45544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455444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455444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45544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45544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45544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455444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455444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45544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45544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455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455444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455444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455444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45544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4554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455444"/>
    <w:rPr>
      <w:i/>
      <w:color w:val="808080"/>
    </w:rPr>
  </w:style>
  <w:style w:type="character" w:customStyle="1" w:styleId="6fb">
    <w:name w:val="Основной шрифт абзаца6"/>
    <w:uiPriority w:val="99"/>
    <w:rsid w:val="00455444"/>
  </w:style>
  <w:style w:type="character" w:customStyle="1" w:styleId="6fc">
    <w:name w:val="Замещающий текст6"/>
    <w:uiPriority w:val="99"/>
    <w:rsid w:val="00455444"/>
    <w:rPr>
      <w:color w:val="808080"/>
    </w:rPr>
  </w:style>
  <w:style w:type="character" w:customStyle="1" w:styleId="7f6">
    <w:name w:val="Сильное выделение7"/>
    <w:uiPriority w:val="99"/>
    <w:rsid w:val="00455444"/>
    <w:rPr>
      <w:b/>
    </w:rPr>
  </w:style>
  <w:style w:type="character" w:customStyle="1" w:styleId="b-sharetext">
    <w:name w:val="b-share__text"/>
    <w:basedOn w:val="a3"/>
    <w:uiPriority w:val="99"/>
    <w:rsid w:val="00455444"/>
    <w:rPr>
      <w:rFonts w:cs="Times New Roman"/>
    </w:rPr>
  </w:style>
  <w:style w:type="character" w:customStyle="1" w:styleId="2017">
    <w:name w:val="Знак Знак2017"/>
    <w:uiPriority w:val="99"/>
    <w:rsid w:val="00455444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455444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455444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45544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455444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455444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45544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45544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45544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455444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455444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45544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45544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455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455444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455444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455444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45544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45544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4554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455444"/>
    <w:rPr>
      <w:i/>
      <w:color w:val="808080"/>
    </w:rPr>
  </w:style>
  <w:style w:type="character" w:customStyle="1" w:styleId="7f9">
    <w:name w:val="Основной шрифт абзаца7"/>
    <w:uiPriority w:val="99"/>
    <w:rsid w:val="00455444"/>
  </w:style>
  <w:style w:type="character" w:customStyle="1" w:styleId="7fa">
    <w:name w:val="Замещающий текст7"/>
    <w:uiPriority w:val="99"/>
    <w:rsid w:val="00455444"/>
    <w:rPr>
      <w:color w:val="808080"/>
    </w:rPr>
  </w:style>
  <w:style w:type="character" w:customStyle="1" w:styleId="8f0">
    <w:name w:val="Сильное выделение8"/>
    <w:uiPriority w:val="99"/>
    <w:rsid w:val="00455444"/>
    <w:rPr>
      <w:b/>
    </w:rPr>
  </w:style>
  <w:style w:type="paragraph" w:customStyle="1" w:styleId="Heading43">
    <w:name w:val="Heading 43"/>
    <w:basedOn w:val="a2"/>
    <w:next w:val="a2"/>
    <w:uiPriority w:val="99"/>
    <w:rsid w:val="00455444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455444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455444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455444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455444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455444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455444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455444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455444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455444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455444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455444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455444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455444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455444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45544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455444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455444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455444"/>
    <w:rPr>
      <w:b/>
      <w:smallCaps/>
      <w:spacing w:val="5"/>
    </w:rPr>
  </w:style>
  <w:style w:type="character" w:customStyle="1" w:styleId="3940">
    <w:name w:val="Знак Знак394"/>
    <w:uiPriority w:val="99"/>
    <w:rsid w:val="00455444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455444"/>
    <w:rPr>
      <w:b/>
      <w:sz w:val="28"/>
    </w:rPr>
  </w:style>
  <w:style w:type="character" w:customStyle="1" w:styleId="3740">
    <w:name w:val="Знак Знак374"/>
    <w:uiPriority w:val="99"/>
    <w:rsid w:val="00455444"/>
    <w:rPr>
      <w:b/>
      <w:i/>
      <w:sz w:val="26"/>
    </w:rPr>
  </w:style>
  <w:style w:type="character" w:customStyle="1" w:styleId="3640">
    <w:name w:val="Знак Знак364"/>
    <w:uiPriority w:val="99"/>
    <w:rsid w:val="00455444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455444"/>
    <w:rPr>
      <w:sz w:val="24"/>
      <w:lang w:val="ru-RU" w:eastAsia="ru-RU"/>
    </w:rPr>
  </w:style>
  <w:style w:type="character" w:customStyle="1" w:styleId="3440">
    <w:name w:val="Знак Знак344"/>
    <w:uiPriority w:val="99"/>
    <w:rsid w:val="00455444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455444"/>
    <w:rPr>
      <w:sz w:val="16"/>
    </w:rPr>
  </w:style>
  <w:style w:type="character" w:customStyle="1" w:styleId="3150">
    <w:name w:val="Знак Знак315"/>
    <w:uiPriority w:val="99"/>
    <w:rsid w:val="00455444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455444"/>
    <w:rPr>
      <w:sz w:val="24"/>
    </w:rPr>
  </w:style>
  <w:style w:type="character" w:customStyle="1" w:styleId="2940">
    <w:name w:val="Знак Знак294"/>
    <w:uiPriority w:val="99"/>
    <w:rsid w:val="00455444"/>
    <w:rPr>
      <w:sz w:val="24"/>
    </w:rPr>
  </w:style>
  <w:style w:type="character" w:customStyle="1" w:styleId="714">
    <w:name w:val="Знак Знак714"/>
    <w:uiPriority w:val="99"/>
    <w:rsid w:val="00455444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455444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455444"/>
    <w:rPr>
      <w:rFonts w:ascii="Tahoma" w:hAnsi="Tahoma"/>
    </w:rPr>
  </w:style>
  <w:style w:type="character" w:customStyle="1" w:styleId="2740">
    <w:name w:val="Знак Знак274"/>
    <w:uiPriority w:val="99"/>
    <w:rsid w:val="00455444"/>
    <w:rPr>
      <w:sz w:val="24"/>
    </w:rPr>
  </w:style>
  <w:style w:type="character" w:customStyle="1" w:styleId="1010">
    <w:name w:val="Знак Знак1010"/>
    <w:uiPriority w:val="99"/>
    <w:locked/>
    <w:rsid w:val="00455444"/>
    <w:rPr>
      <w:sz w:val="16"/>
      <w:lang w:val="ru-RU" w:eastAsia="ru-RU"/>
    </w:rPr>
  </w:style>
  <w:style w:type="character" w:customStyle="1" w:styleId="628">
    <w:name w:val="Знак Знак628"/>
    <w:uiPriority w:val="99"/>
    <w:rsid w:val="00455444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455444"/>
    <w:rPr>
      <w:sz w:val="24"/>
      <w:lang w:val="en-US"/>
    </w:rPr>
  </w:style>
  <w:style w:type="character" w:customStyle="1" w:styleId="1240">
    <w:name w:val="Знак Знак124"/>
    <w:uiPriority w:val="99"/>
    <w:rsid w:val="00455444"/>
    <w:rPr>
      <w:sz w:val="16"/>
    </w:rPr>
  </w:style>
  <w:style w:type="character" w:customStyle="1" w:styleId="1360">
    <w:name w:val="Знак Знак136"/>
    <w:uiPriority w:val="99"/>
    <w:rsid w:val="00455444"/>
    <w:rPr>
      <w:lang w:val="ru-RU" w:eastAsia="ru-RU"/>
    </w:rPr>
  </w:style>
  <w:style w:type="character" w:customStyle="1" w:styleId="1611">
    <w:name w:val="Знак Знак1611"/>
    <w:uiPriority w:val="99"/>
    <w:locked/>
    <w:rsid w:val="00455444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455444"/>
    <w:rPr>
      <w:sz w:val="24"/>
    </w:rPr>
  </w:style>
  <w:style w:type="character" w:customStyle="1" w:styleId="13d">
    <w:name w:val="Знак Знак Знак13"/>
    <w:uiPriority w:val="99"/>
    <w:rsid w:val="00455444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455444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455444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455444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455444"/>
    <w:rPr>
      <w:rFonts w:ascii="Courier New" w:hAnsi="Courier New"/>
    </w:rPr>
  </w:style>
  <w:style w:type="character" w:customStyle="1" w:styleId="17100">
    <w:name w:val="Знак Знак1710"/>
    <w:uiPriority w:val="99"/>
    <w:rsid w:val="00455444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455444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455444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455444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455444"/>
    <w:rPr>
      <w:b/>
      <w:sz w:val="28"/>
    </w:rPr>
  </w:style>
  <w:style w:type="character" w:customStyle="1" w:styleId="41100">
    <w:name w:val="Знак Знак4110"/>
    <w:uiPriority w:val="99"/>
    <w:locked/>
    <w:rsid w:val="00455444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45544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455444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455444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455444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455444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455444"/>
    <w:rPr>
      <w:sz w:val="24"/>
    </w:rPr>
  </w:style>
  <w:style w:type="character" w:customStyle="1" w:styleId="51110">
    <w:name w:val="Знак Знак5111"/>
    <w:uiPriority w:val="99"/>
    <w:locked/>
    <w:rsid w:val="00455444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455444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455444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455444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455444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455444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455444"/>
    <w:rPr>
      <w:sz w:val="16"/>
    </w:rPr>
  </w:style>
  <w:style w:type="character" w:customStyle="1" w:styleId="5010">
    <w:name w:val="Знак Знак5010"/>
    <w:uiPriority w:val="99"/>
    <w:locked/>
    <w:rsid w:val="00455444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455444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455444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455444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455444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455444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455444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455444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455444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455444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455444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455444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455444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455444"/>
    <w:rPr>
      <w:lang w:val="ru-RU" w:eastAsia="ru-RU"/>
    </w:rPr>
  </w:style>
  <w:style w:type="character" w:customStyle="1" w:styleId="564">
    <w:name w:val="Знак Знак564"/>
    <w:uiPriority w:val="99"/>
    <w:locked/>
    <w:rsid w:val="00455444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455444"/>
    <w:rPr>
      <w:sz w:val="24"/>
      <w:lang w:val="en-US" w:eastAsia="ru-RU"/>
    </w:rPr>
  </w:style>
  <w:style w:type="character" w:customStyle="1" w:styleId="6740">
    <w:name w:val="Знак Знак674"/>
    <w:uiPriority w:val="99"/>
    <w:rsid w:val="00455444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455444"/>
    <w:rPr>
      <w:b/>
      <w:sz w:val="28"/>
    </w:rPr>
  </w:style>
  <w:style w:type="character" w:customStyle="1" w:styleId="704">
    <w:name w:val="Знак Знак704"/>
    <w:uiPriority w:val="99"/>
    <w:rsid w:val="00455444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455444"/>
    <w:rPr>
      <w:b/>
      <w:sz w:val="28"/>
    </w:rPr>
  </w:style>
  <w:style w:type="character" w:customStyle="1" w:styleId="6840">
    <w:name w:val="Знак Знак684"/>
    <w:uiPriority w:val="99"/>
    <w:rsid w:val="00455444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455444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455444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455444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45544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455444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455444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455444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455444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455444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45544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455444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455444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455444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45544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455444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455444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455444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455444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455444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4554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45544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455444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455444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45544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45544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45544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455444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455444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45544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45544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455444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455444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4554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455444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455444"/>
    <w:rPr>
      <w:color w:val="808080"/>
    </w:rPr>
  </w:style>
  <w:style w:type="character" w:customStyle="1" w:styleId="21f9">
    <w:name w:val="Основной шрифт абзаца21"/>
    <w:uiPriority w:val="99"/>
    <w:rsid w:val="00455444"/>
  </w:style>
  <w:style w:type="character" w:customStyle="1" w:styleId="2214">
    <w:name w:val="Знак2 Знак Знак21"/>
    <w:uiPriority w:val="99"/>
    <w:locked/>
    <w:rsid w:val="00455444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455444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455444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455444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455444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455444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455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455444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455444"/>
    <w:rPr>
      <w:rFonts w:cs="Times New Roman"/>
    </w:rPr>
  </w:style>
  <w:style w:type="character" w:customStyle="1" w:styleId="cxdhlk">
    <w:name w:val="cxdhlk"/>
    <w:basedOn w:val="a3"/>
    <w:uiPriority w:val="99"/>
    <w:rsid w:val="00455444"/>
    <w:rPr>
      <w:rFonts w:cs="Times New Roman"/>
    </w:rPr>
  </w:style>
  <w:style w:type="paragraph" w:customStyle="1" w:styleId="ftvvlh">
    <w:name w:val="ftvvlh"/>
    <w:basedOn w:val="a2"/>
    <w:uiPriority w:val="99"/>
    <w:rsid w:val="00455444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455444"/>
    <w:rPr>
      <w:rFonts w:cs="Times New Roman"/>
    </w:rPr>
  </w:style>
  <w:style w:type="character" w:customStyle="1" w:styleId="duvqdt">
    <w:name w:val="duvqdt"/>
    <w:basedOn w:val="a3"/>
    <w:uiPriority w:val="99"/>
    <w:rsid w:val="00455444"/>
    <w:rPr>
      <w:rFonts w:cs="Times New Roman"/>
    </w:rPr>
  </w:style>
  <w:style w:type="character" w:customStyle="1" w:styleId="titlesmall">
    <w:name w:val="title_small"/>
    <w:basedOn w:val="a3"/>
    <w:uiPriority w:val="99"/>
    <w:rsid w:val="00455444"/>
    <w:rPr>
      <w:rFonts w:cs="Times New Roman"/>
    </w:rPr>
  </w:style>
  <w:style w:type="character" w:customStyle="1" w:styleId="2ffffb">
    <w:name w:val="Заголовок2"/>
    <w:basedOn w:val="a3"/>
    <w:uiPriority w:val="99"/>
    <w:rsid w:val="00455444"/>
    <w:rPr>
      <w:rFonts w:cs="Times New Roman"/>
    </w:rPr>
  </w:style>
  <w:style w:type="character" w:customStyle="1" w:styleId="titlesmallgrey">
    <w:name w:val="title_small_grey"/>
    <w:basedOn w:val="a3"/>
    <w:uiPriority w:val="99"/>
    <w:rsid w:val="00455444"/>
    <w:rPr>
      <w:rFonts w:cs="Times New Roman"/>
    </w:rPr>
  </w:style>
  <w:style w:type="character" w:customStyle="1" w:styleId="cstatopen-btn">
    <w:name w:val="c_statopen-btn"/>
    <w:basedOn w:val="a3"/>
    <w:uiPriority w:val="99"/>
    <w:rsid w:val="00455444"/>
    <w:rPr>
      <w:rFonts w:cs="Times New Roman"/>
    </w:rPr>
  </w:style>
  <w:style w:type="character" w:customStyle="1" w:styleId="kc-title">
    <w:name w:val="kc-title"/>
    <w:basedOn w:val="a3"/>
    <w:uiPriority w:val="99"/>
    <w:rsid w:val="00455444"/>
    <w:rPr>
      <w:rFonts w:cs="Times New Roman"/>
    </w:rPr>
  </w:style>
  <w:style w:type="paragraph" w:customStyle="1" w:styleId="author-name">
    <w:name w:val="author-name"/>
    <w:basedOn w:val="a2"/>
    <w:uiPriority w:val="99"/>
    <w:rsid w:val="00455444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455444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455444"/>
    <w:rPr>
      <w:rFonts w:cs="Times New Roman"/>
    </w:rPr>
  </w:style>
  <w:style w:type="paragraph" w:customStyle="1" w:styleId="s30">
    <w:name w:val="s_3"/>
    <w:basedOn w:val="a2"/>
    <w:uiPriority w:val="99"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45544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455444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455444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455444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455444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455444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455444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455444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455444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455444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455444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455444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45544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455444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455444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455444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455444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455444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45544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455444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455444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455444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455444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455444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455444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455444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455444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455444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455444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455444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455444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455444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455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455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455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45544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45544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455444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455444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455444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455444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455444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455444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455444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455444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455444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455444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455444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4554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7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hyperlink" Target="http://www.org-rsa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br.ru" TargetMode="External"/><Relationship Id="rId12" Type="http://schemas.openxmlformats.org/officeDocument/2006/relationships/hyperlink" Target="http://www.infolex.narod.ru/gpl_gnu/gplrus.html" TargetMode="External"/><Relationship Id="rId17" Type="http://schemas.openxmlformats.org/officeDocument/2006/relationships/hyperlink" Target="http://www.iprbookshop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library.roweb.online" TargetMode="External"/><Relationship Id="rId11" Type="http://schemas.openxmlformats.org/officeDocument/2006/relationships/hyperlink" Target="http://qsp.su/tools/onlinehelp/about_license_gpl_russian.htm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sf-rf.ru/" TargetMode="External"/><Relationship Id="rId10" Type="http://schemas.openxmlformats.org/officeDocument/2006/relationships/hyperlink" Target="http://qsp.su/tools/onlinehelp/about_license_gpl_russian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hyperlink" Target="https://ar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4875</Words>
  <Characters>27790</Characters>
  <Application>Microsoft Office Word</Application>
  <DocSecurity>0</DocSecurity>
  <Lines>231</Lines>
  <Paragraphs>65</Paragraphs>
  <ScaleCrop>false</ScaleCrop>
  <Company/>
  <LinksUpToDate>false</LinksUpToDate>
  <CharactersWithSpaces>32600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19</cp:revision>
  <dcterms:created xsi:type="dcterms:W3CDTF">2022-01-27T13:16:00Z</dcterms:created>
  <dcterms:modified xsi:type="dcterms:W3CDTF">2023-04-24T18:39:00Z</dcterms:modified>
</cp:coreProperties>
</file>